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D6F" w:rsidRDefault="00A57D6F" w:rsidP="00A57D6F">
      <w:pPr>
        <w:autoSpaceDE w:val="0"/>
        <w:autoSpaceDN w:val="0"/>
        <w:spacing w:after="258" w:line="232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  <w:bookmarkStart w:id="0" w:name="_GoBack"/>
      <w:bookmarkEnd w:id="0"/>
    </w:p>
    <w:p w:rsidR="007D7379" w:rsidRDefault="0057416B" w:rsidP="007D7379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</w:t>
      </w: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МИНИСТЕРСТВО</w:t>
      </w:r>
      <w:r w:rsidRPr="007D7379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ПРОСВЕЩЕНИЯ</w:t>
      </w:r>
      <w:r w:rsidRPr="007D7379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7D737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ФЕДЕРАЦИИ</w:t>
      </w: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Министерство</w:t>
      </w:r>
      <w:r w:rsidRPr="007D7379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7D7379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D7379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науки</w:t>
      </w:r>
      <w:r w:rsidRPr="007D7379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Российской Федерации</w:t>
      </w: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7D7379">
        <w:rPr>
          <w:rFonts w:ascii="Times New Roman" w:eastAsia="Times New Roman" w:hAnsi="Times New Roman" w:cs="Times New Roman"/>
          <w:sz w:val="24"/>
          <w:szCs w:val="24"/>
          <w:lang w:val="tt-RU"/>
        </w:rPr>
        <w:t>Кукморский муниципальный район</w:t>
      </w: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МБОУ</w:t>
      </w:r>
      <w:r w:rsidRPr="007D737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«Яныльская средняя школа им.Р.М.Зарипова»</w:t>
      </w: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</w:p>
    <w:tbl>
      <w:tblPr>
        <w:tblW w:w="0" w:type="auto"/>
        <w:tblInd w:w="743" w:type="dxa"/>
        <w:tblLook w:val="00A0" w:firstRow="1" w:lastRow="0" w:firstColumn="1" w:lastColumn="0" w:noHBand="0" w:noVBand="0"/>
      </w:tblPr>
      <w:tblGrid>
        <w:gridCol w:w="3127"/>
        <w:gridCol w:w="2495"/>
        <w:gridCol w:w="3539"/>
      </w:tblGrid>
      <w:tr w:rsidR="007D7379" w:rsidRPr="007D7379" w:rsidTr="002315C2">
        <w:tc>
          <w:tcPr>
            <w:tcW w:w="3198" w:type="dxa"/>
            <w:hideMark/>
          </w:tcPr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7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Согласована</w:t>
            </w:r>
          </w:p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______________________</w:t>
            </w:r>
          </w:p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Заместитель директора </w:t>
            </w:r>
          </w:p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 учебной работе </w:t>
            </w:r>
          </w:p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Мулюкова Л.А.__________</w:t>
            </w:r>
          </w:p>
        </w:tc>
        <w:tc>
          <w:tcPr>
            <w:tcW w:w="3096" w:type="dxa"/>
          </w:tcPr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561" w:type="dxa"/>
            <w:hideMark/>
          </w:tcPr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Утверждена</w:t>
            </w: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приказом </w:t>
            </w:r>
          </w:p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_______</w:t>
            </w: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_______________</w:t>
            </w:r>
          </w:p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Директор школы ____________ </w:t>
            </w:r>
          </w:p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Шакиров Р.Р.</w:t>
            </w:r>
          </w:p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___________________________</w:t>
            </w:r>
          </w:p>
        </w:tc>
      </w:tr>
      <w:tr w:rsidR="007D7379" w:rsidRPr="00327EA4" w:rsidTr="002315C2">
        <w:tc>
          <w:tcPr>
            <w:tcW w:w="3198" w:type="dxa"/>
          </w:tcPr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Принята  на заседании педагогического совета </w:t>
            </w:r>
          </w:p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Протокол </w:t>
            </w: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№     </w:t>
            </w: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_________</w:t>
            </w:r>
          </w:p>
        </w:tc>
        <w:tc>
          <w:tcPr>
            <w:tcW w:w="3096" w:type="dxa"/>
          </w:tcPr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61" w:type="dxa"/>
          </w:tcPr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Рассмотрена </w:t>
            </w: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 заседании ШМО учителей начальных классов </w:t>
            </w:r>
          </w:p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Протокол № 1 от </w:t>
            </w: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____________</w:t>
            </w:r>
          </w:p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________________________</w:t>
            </w:r>
          </w:p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Руководитель ШМО </w:t>
            </w:r>
          </w:p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73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Мусина А.Г.</w:t>
            </w:r>
          </w:p>
        </w:tc>
      </w:tr>
      <w:tr w:rsidR="007D7379" w:rsidRPr="00327EA4" w:rsidTr="002315C2">
        <w:tc>
          <w:tcPr>
            <w:tcW w:w="3198" w:type="dxa"/>
          </w:tcPr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6" w:type="dxa"/>
          </w:tcPr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61" w:type="dxa"/>
          </w:tcPr>
          <w:p w:rsidR="007D7379" w:rsidRPr="007D7379" w:rsidRDefault="007D7379" w:rsidP="007D7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РАБОЧАЯ</w:t>
      </w:r>
      <w:r w:rsidRPr="007D7379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</w:p>
    <w:p w:rsidR="007D7379" w:rsidRPr="002315C2" w:rsidRDefault="002315C2" w:rsidP="002315C2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Cs/>
          <w:caps/>
          <w:color w:val="000000"/>
          <w:lang w:val="ru-RU" w:eastAsia="ru-RU"/>
        </w:rPr>
      </w:pPr>
      <w:r w:rsidRPr="002315C2">
        <w:rPr>
          <w:rFonts w:ascii="LiberationSerif" w:eastAsia="Times New Roman" w:hAnsi="LiberationSerif" w:cs="Times New Roman"/>
          <w:bCs/>
          <w:caps/>
          <w:color w:val="000000"/>
          <w:lang w:val="ru-RU" w:eastAsia="ru-RU"/>
        </w:rPr>
        <w:t>(ID 4175207)</w:t>
      </w: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учебного</w:t>
      </w:r>
      <w:r w:rsidRPr="007D7379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предмета</w:t>
      </w:r>
    </w:p>
    <w:p w:rsidR="007D7379" w:rsidRPr="007D7379" w:rsidRDefault="00F57C0B" w:rsidP="007D73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«Литературное</w:t>
      </w:r>
      <w:r w:rsidR="002315C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чтение</w:t>
      </w:r>
      <w:r w:rsidR="007D7379"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для 1 класса начального общего образования</w:t>
      </w:r>
      <w:r w:rsidRPr="007D7379">
        <w:rPr>
          <w:rFonts w:ascii="Times New Roman" w:eastAsia="Times New Roman" w:hAnsi="Times New Roman" w:cs="Times New Roman"/>
          <w:spacing w:val="-58"/>
          <w:sz w:val="24"/>
          <w:szCs w:val="24"/>
          <w:lang w:val="ru-RU"/>
        </w:rPr>
        <w:t xml:space="preserve"> </w:t>
      </w: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7D7379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2022-2023</w:t>
      </w:r>
      <w:r w:rsidRPr="007D7379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учебный год</w:t>
      </w: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Составитель:</w:t>
      </w:r>
      <w:r w:rsidRPr="007D7379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Нуриева Людмила Германовна</w:t>
      </w: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учитель</w:t>
      </w:r>
      <w:r w:rsidRPr="007D7379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начальных</w:t>
      </w:r>
      <w:r w:rsidRPr="007D7379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классов</w:t>
      </w: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7D73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Pr="007D7379" w:rsidRDefault="007D7379" w:rsidP="002315C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D7379" w:rsidRDefault="007D7379" w:rsidP="007D737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7379">
        <w:rPr>
          <w:rFonts w:ascii="Times New Roman" w:eastAsia="Times New Roman" w:hAnsi="Times New Roman" w:cs="Times New Roman"/>
          <w:sz w:val="24"/>
          <w:szCs w:val="24"/>
          <w:lang w:val="ru-RU"/>
        </w:rPr>
        <w:t>с.Яныль 2022</w:t>
      </w:r>
    </w:p>
    <w:p w:rsidR="007D7379" w:rsidRDefault="007D7379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57D6F" w:rsidRPr="007D7379" w:rsidRDefault="00A57D6F" w:rsidP="007D737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7379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A57D6F" w:rsidRDefault="00A57D6F" w:rsidP="00A57D6F">
      <w:pPr>
        <w:autoSpaceDE w:val="0"/>
        <w:autoSpaceDN w:val="0"/>
        <w:spacing w:before="346" w:after="0" w:line="280" w:lineRule="auto"/>
        <w:ind w:firstLine="18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«Литературное чтение»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сформулированные в Примерной программе воспитания.</w:t>
      </w:r>
    </w:p>
    <w:p w:rsidR="00A57D6F" w:rsidRDefault="00A57D6F" w:rsidP="00A57D6F">
      <w:pPr>
        <w:autoSpaceDE w:val="0"/>
        <w:autoSpaceDN w:val="0"/>
        <w:spacing w:before="190" w:after="0" w:line="228" w:lineRule="auto"/>
        <w:ind w:left="180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"ЛИТЕРАТУРНОЕ ЧТЕНИЕ"</w:t>
      </w:r>
    </w:p>
    <w:p w:rsidR="00A57D6F" w:rsidRDefault="00A57D6F" w:rsidP="00A57D6F">
      <w:pPr>
        <w:autoSpaceDE w:val="0"/>
        <w:autoSpaceDN w:val="0"/>
        <w:spacing w:before="192" w:after="0" w:line="285" w:lineRule="auto"/>
        <w:ind w:right="144" w:firstLine="18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57D6F" w:rsidRDefault="00A57D6F" w:rsidP="00A57D6F">
      <w:pPr>
        <w:autoSpaceDE w:val="0"/>
        <w:autoSpaceDN w:val="0"/>
        <w:spacing w:before="70" w:after="0" w:line="268" w:lineRule="auto"/>
        <w:ind w:right="144" w:firstLine="18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A57D6F" w:rsidRDefault="00A57D6F" w:rsidP="00A57D6F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В основу отбора произведений положены общедидактические принципы обучения: 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A57D6F" w:rsidRDefault="00A57D6F" w:rsidP="00A57D6F">
      <w:pPr>
        <w:tabs>
          <w:tab w:val="left" w:pos="180"/>
        </w:tabs>
        <w:autoSpaceDE w:val="0"/>
        <w:autoSpaceDN w:val="0"/>
        <w:spacing w:before="70" w:after="0" w:line="261" w:lineRule="auto"/>
        <w:rPr>
          <w:lang w:val="ru-RU"/>
        </w:rPr>
      </w:pP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:rsidR="00A57D6F" w:rsidRDefault="00A57D6F" w:rsidP="00A57D6F">
      <w:pPr>
        <w:tabs>
          <w:tab w:val="left" w:pos="180"/>
        </w:tabs>
        <w:autoSpaceDE w:val="0"/>
        <w:autoSpaceDN w:val="0"/>
        <w:spacing w:before="70" w:after="0" w:line="261" w:lineRule="auto"/>
        <w:ind w:right="288"/>
        <w:rPr>
          <w:lang w:val="ru-RU"/>
        </w:rPr>
      </w:pP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A57D6F" w:rsidRDefault="00A57D6F" w:rsidP="00A57D6F">
      <w:pPr>
        <w:autoSpaceDE w:val="0"/>
        <w:autoSpaceDN w:val="0"/>
        <w:spacing w:before="70" w:after="0" w:line="280" w:lineRule="auto"/>
        <w:ind w:right="144" w:firstLine="18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Освоение  программы  по  предмету  «Литературное  чтение» в 1 классе начинается вводным интегрированным курсом «Обучение грамоте» (180 ч.: 110 ч. предмета «Русский язык» и 70 ч. 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 10 учебных недель, суммарно 99 часа</w:t>
      </w:r>
    </w:p>
    <w:p w:rsidR="001B05A4" w:rsidRDefault="001B05A4" w:rsidP="00A57D6F">
      <w:pPr>
        <w:spacing w:after="0"/>
        <w:rPr>
          <w:lang w:val="ru-RU"/>
        </w:rPr>
      </w:pPr>
    </w:p>
    <w:p w:rsidR="001B05A4" w:rsidRDefault="001B05A4" w:rsidP="001B05A4">
      <w:pPr>
        <w:autoSpaceDE w:val="0"/>
        <w:autoSpaceDN w:val="0"/>
        <w:spacing w:after="0" w:line="228" w:lineRule="auto"/>
        <w:ind w:left="180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"ЛИТЕРАТУРНОЕ ЧТЕНИЕ"</w:t>
      </w:r>
    </w:p>
    <w:p w:rsidR="001B05A4" w:rsidRDefault="001B05A4" w:rsidP="001B05A4">
      <w:pPr>
        <w:autoSpaceDE w:val="0"/>
        <w:autoSpaceDN w:val="0"/>
        <w:spacing w:before="190" w:after="0" w:line="285" w:lineRule="auto"/>
        <w:ind w:right="288" w:firstLine="18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Приоритетная 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 предметных и универсальных действий в процессе изучения предмета«Литературное чтение» станут фундаментом обучения в основном звене школы, а также будут востребованы в жизни.</w:t>
      </w:r>
    </w:p>
    <w:p w:rsidR="001B05A4" w:rsidRDefault="001B05A4" w:rsidP="001B05A4">
      <w:pPr>
        <w:tabs>
          <w:tab w:val="left" w:pos="180"/>
        </w:tabs>
        <w:autoSpaceDE w:val="0"/>
        <w:autoSpaceDN w:val="0"/>
        <w:spacing w:before="72" w:after="0" w:line="261" w:lineRule="auto"/>
        <w:ind w:right="432"/>
        <w:rPr>
          <w:lang w:val="ru-RU"/>
        </w:rPr>
      </w:pPr>
      <w:r>
        <w:rPr>
          <w:lang w:val="ru-RU"/>
        </w:rPr>
        <w:tab/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1B05A4" w:rsidRDefault="001B05A4" w:rsidP="001B05A4">
      <w:pPr>
        <w:autoSpaceDE w:val="0"/>
        <w:autoSpaceDN w:val="0"/>
        <w:spacing w:before="180" w:after="0" w:line="261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:rsidR="001B05A4" w:rsidRDefault="001B05A4" w:rsidP="001B05A4">
      <w:pPr>
        <w:autoSpaceDE w:val="0"/>
        <w:autoSpaceDN w:val="0"/>
        <w:spacing w:before="190" w:after="0" w:line="261" w:lineRule="auto"/>
        <w:ind w:left="420" w:right="576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B05A4" w:rsidRDefault="001B05A4" w:rsidP="001B05A4">
      <w:pPr>
        <w:autoSpaceDE w:val="0"/>
        <w:autoSpaceDN w:val="0"/>
        <w:spacing w:before="190" w:after="0" w:line="261" w:lineRule="auto"/>
        <w:ind w:left="420" w:right="43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B05A4" w:rsidRDefault="001B05A4" w:rsidP="001B05A4">
      <w:pPr>
        <w:autoSpaceDE w:val="0"/>
        <w:autoSpaceDN w:val="0"/>
        <w:spacing w:before="190" w:after="0" w:line="285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выразительности (сравнение, эпитет, олицетворение);</w:t>
      </w:r>
    </w:p>
    <w:p w:rsidR="001B05A4" w:rsidRDefault="001B05A4" w:rsidP="001B05A4">
      <w:pPr>
        <w:autoSpaceDE w:val="0"/>
        <w:autoSpaceDN w:val="0"/>
        <w:spacing w:before="190" w:after="0" w:line="261" w:lineRule="auto"/>
        <w:ind w:left="420"/>
        <w:rPr>
          <w:lang w:val="ru-RU"/>
        </w:rPr>
        <w:sectPr w:rsidR="001B05A4" w:rsidSect="002315C2">
          <w:pgSz w:w="11900" w:h="16840"/>
          <w:pgMar w:top="298" w:right="794" w:bottom="567" w:left="1418" w:header="720" w:footer="720" w:gutter="0"/>
          <w:cols w:space="720"/>
        </w:sect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</w:t>
      </w:r>
    </w:p>
    <w:p w:rsidR="001B05A4" w:rsidRDefault="001B05A4" w:rsidP="001B05A4">
      <w:pPr>
        <w:autoSpaceDE w:val="0"/>
        <w:autoSpaceDN w:val="0"/>
        <w:spacing w:after="0" w:line="228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СОДЕРЖАНИЕ УЧЕБНОГО ПРЕДМЕТА </w:t>
      </w:r>
    </w:p>
    <w:p w:rsidR="001B05A4" w:rsidRDefault="001B05A4" w:rsidP="001B05A4">
      <w:pPr>
        <w:autoSpaceDE w:val="0"/>
        <w:autoSpaceDN w:val="0"/>
        <w:spacing w:before="346" w:after="0" w:line="285" w:lineRule="auto"/>
        <w:ind w:right="432" w:firstLine="180"/>
        <w:rPr>
          <w:lang w:val="ru-RU"/>
        </w:rPr>
      </w:pPr>
      <w:r>
        <w:rPr>
          <w:rFonts w:ascii="Times New Roman" w:eastAsia="Times New Roman" w:hAnsi="Times New Roman"/>
          <w:i/>
          <w:color w:val="000000"/>
          <w:sz w:val="24"/>
          <w:lang w:val="ru-RU"/>
        </w:rPr>
        <w:t>Сказка фольклорная (народная) и литературная (авторская).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1B05A4" w:rsidRDefault="001B05A4" w:rsidP="001B05A4">
      <w:pPr>
        <w:autoSpaceDE w:val="0"/>
        <w:autoSpaceDN w:val="0"/>
        <w:spacing w:before="192" w:after="0"/>
        <w:ind w:right="144" w:firstLine="180"/>
        <w:rPr>
          <w:lang w:val="ru-RU"/>
        </w:rPr>
      </w:pPr>
      <w:r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детях и для детей.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 Произведения одной темы, но разных жанров: рассказ, стихотворение, сказка (общее представление  на   примере   не   менее   шести   произведений К. Д. Ушинского, Л. Н.</w:t>
      </w:r>
    </w:p>
    <w:p w:rsidR="001B05A4" w:rsidRDefault="001B05A4" w:rsidP="001B05A4">
      <w:pPr>
        <w:autoSpaceDE w:val="0"/>
        <w:autoSpaceDN w:val="0"/>
        <w:spacing w:before="70" w:after="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Толстого, В. Г. Сутеева, Е. А. Пермяка, В. А. Осеевой, А. Л. Барто,  Ю. И. Ермолаева,  Р. С. Сефа, С. В. Михалкова, В. Д. Берестова, В. Ю. Драгунского и др.).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1B05A4" w:rsidRDefault="001B05A4" w:rsidP="001B05A4">
      <w:pPr>
        <w:autoSpaceDE w:val="0"/>
        <w:autoSpaceDN w:val="0"/>
        <w:spacing w:before="190" w:after="0" w:line="268" w:lineRule="auto"/>
        <w:ind w:firstLine="180"/>
        <w:rPr>
          <w:lang w:val="ru-RU"/>
        </w:rPr>
      </w:pPr>
      <w:r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Произведения о родной природе.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Восприятие и самостоятельное чтение поэтических произведений о природе (на примере трёх-четырёх    доступных    произведений    А. С. Пушкина, Ф. И. Тютчева, А. К. Толстого, С. А. Есенина, А. Н. Плещеева, Е. А. Баратынского, И. С. Никитина, Е. Ф. Трутневой, А.</w:t>
      </w:r>
    </w:p>
    <w:p w:rsidR="001B05A4" w:rsidRDefault="001B05A4" w:rsidP="001B05A4">
      <w:pPr>
        <w:autoSpaceDE w:val="0"/>
        <w:autoSpaceDN w:val="0"/>
        <w:spacing w:before="70" w:after="0" w:line="28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Л. Барто,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1B05A4" w:rsidRDefault="001B05A4" w:rsidP="001B05A4">
      <w:pPr>
        <w:autoSpaceDE w:val="0"/>
        <w:autoSpaceDN w:val="0"/>
        <w:spacing w:before="190" w:after="0" w:line="228" w:lineRule="auto"/>
        <w:ind w:left="180"/>
        <w:rPr>
          <w:lang w:val="ru-RU"/>
        </w:rPr>
      </w:pPr>
      <w:r>
        <w:rPr>
          <w:rFonts w:ascii="Times New Roman" w:eastAsia="Times New Roman" w:hAnsi="Times New Roman"/>
          <w:i/>
          <w:color w:val="000000"/>
          <w:sz w:val="24"/>
          <w:lang w:val="ru-RU"/>
        </w:rPr>
        <w:t>Устное народное творчество — малые фольклорные жанры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шести произведений).</w:t>
      </w:r>
    </w:p>
    <w:p w:rsidR="001B05A4" w:rsidRDefault="001B05A4" w:rsidP="001B05A4">
      <w:pPr>
        <w:autoSpaceDE w:val="0"/>
        <w:autoSpaceDN w:val="0"/>
        <w:spacing w:before="70" w:after="0" w:line="261" w:lineRule="auto"/>
        <w:ind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</w:t>
      </w:r>
    </w:p>
    <w:p w:rsidR="001B05A4" w:rsidRDefault="001B05A4" w:rsidP="001B05A4">
      <w:pPr>
        <w:autoSpaceDE w:val="0"/>
        <w:autoSpaceDN w:val="0"/>
        <w:spacing w:before="72" w:after="0" w:line="268" w:lineRule="auto"/>
        <w:ind w:right="2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Потешка — игровой народный фольклор. Загадки — средство воспитания живости ума,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сообразительности. Пословицы — проявление народной мудрости, средство воспитания понимания жизненных правил.</w:t>
      </w:r>
    </w:p>
    <w:p w:rsidR="001B05A4" w:rsidRDefault="001B05A4" w:rsidP="001B05A4">
      <w:pPr>
        <w:tabs>
          <w:tab w:val="left" w:pos="180"/>
        </w:tabs>
        <w:autoSpaceDE w:val="0"/>
        <w:autoSpaceDN w:val="0"/>
        <w:spacing w:before="190" w:after="0" w:line="280" w:lineRule="auto"/>
        <w:ind w:right="144"/>
        <w:rPr>
          <w:lang w:val="ru-RU"/>
        </w:rPr>
      </w:pPr>
      <w:r>
        <w:rPr>
          <w:lang w:val="ru-RU"/>
        </w:rPr>
        <w:tab/>
      </w:r>
      <w:r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братьях наших меньших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(трёх-четырёх авторов по выбору). Животные — герои произведений. Цель и назначение произведений о взаимоотношениях человека и животных —воспитание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</w:t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нравственно-этических понятий: любовь и забота о животных.</w:t>
      </w:r>
    </w:p>
    <w:p w:rsidR="001B05A4" w:rsidRDefault="001B05A4" w:rsidP="001B05A4">
      <w:pPr>
        <w:tabs>
          <w:tab w:val="left" w:pos="180"/>
        </w:tabs>
        <w:autoSpaceDE w:val="0"/>
        <w:autoSpaceDN w:val="0"/>
        <w:spacing w:before="190" w:after="0" w:line="261" w:lineRule="auto"/>
        <w:ind w:right="144"/>
        <w:rPr>
          <w:lang w:val="ru-RU"/>
        </w:rPr>
      </w:pPr>
      <w:r>
        <w:rPr>
          <w:lang w:val="ru-RU"/>
        </w:rPr>
        <w:lastRenderedPageBreak/>
        <w:tab/>
      </w:r>
      <w:r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маме.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Восприятие и самостоятельное чтение разножанровых произведений о маме (не менее одного автора по выбору, на примере доступных произведений Е. А. Благининой, А. Л.</w:t>
      </w:r>
    </w:p>
    <w:p w:rsidR="001B05A4" w:rsidRDefault="001B05A4" w:rsidP="001B05A4">
      <w:pPr>
        <w:autoSpaceDE w:val="0"/>
        <w:autoSpaceDN w:val="0"/>
        <w:spacing w:before="70" w:after="0" w:line="268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Барто, Н. Н. Бромлей, А. В. Митяева, В. Д. Берестова, Э. Э. Мошковской, Г. П. Виеру, Р. С. Сефа и др.).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1B05A4" w:rsidRDefault="001B05A4" w:rsidP="001B05A4">
      <w:pPr>
        <w:autoSpaceDE w:val="0"/>
        <w:autoSpaceDN w:val="0"/>
        <w:spacing w:after="0"/>
        <w:ind w:firstLine="180"/>
        <w:rPr>
          <w:lang w:val="ru-RU"/>
        </w:rPr>
      </w:pPr>
      <w:r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Фольклорные и авторские произведения о чудесах и фантазии (не менее трёх произведений).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1B05A4" w:rsidRDefault="001B05A4" w:rsidP="001B05A4">
      <w:pPr>
        <w:autoSpaceDE w:val="0"/>
        <w:autoSpaceDN w:val="0"/>
        <w:spacing w:before="190" w:after="0" w:line="268" w:lineRule="auto"/>
        <w:ind w:right="288" w:firstLine="180"/>
        <w:rPr>
          <w:lang w:val="ru-RU"/>
        </w:rPr>
      </w:pPr>
      <w:r>
        <w:rPr>
          <w:rFonts w:ascii="Times New Roman" w:eastAsia="Times New Roman" w:hAnsi="Times New Roman"/>
          <w:i/>
          <w:color w:val="000000"/>
          <w:sz w:val="24"/>
          <w:lang w:val="ru-RU"/>
        </w:rPr>
        <w:t>Библиографическая культура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(работа с детской книгой). Представление о том, что книга —источник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1B05A4" w:rsidRDefault="001B05A4" w:rsidP="001B05A4">
      <w:pPr>
        <w:spacing w:after="0"/>
        <w:rPr>
          <w:lang w:val="ru-RU"/>
        </w:rPr>
      </w:pPr>
    </w:p>
    <w:p w:rsidR="001B05A4" w:rsidRDefault="001B05A4" w:rsidP="001B05A4">
      <w:pPr>
        <w:autoSpaceDE w:val="0"/>
        <w:autoSpaceDN w:val="0"/>
        <w:spacing w:after="0" w:line="228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1B05A4" w:rsidRDefault="001B05A4" w:rsidP="001B05A4">
      <w:pPr>
        <w:tabs>
          <w:tab w:val="left" w:pos="180"/>
        </w:tabs>
        <w:autoSpaceDE w:val="0"/>
        <w:autoSpaceDN w:val="0"/>
        <w:spacing w:before="346" w:after="0" w:line="261" w:lineRule="auto"/>
        <w:ind w:right="144"/>
        <w:rPr>
          <w:lang w:val="ru-RU"/>
        </w:rPr>
      </w:pP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Изучение литературного чтения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1B05A4" w:rsidRDefault="001B05A4" w:rsidP="001B05A4">
      <w:pPr>
        <w:autoSpaceDE w:val="0"/>
        <w:autoSpaceDN w:val="0"/>
        <w:spacing w:before="262" w:after="0" w:line="228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1B05A4" w:rsidRDefault="001B05A4" w:rsidP="001B05A4">
      <w:pPr>
        <w:autoSpaceDE w:val="0"/>
        <w:autoSpaceDN w:val="0"/>
        <w:spacing w:before="166" w:after="0" w:line="285" w:lineRule="auto"/>
        <w:ind w:firstLine="18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1B05A4" w:rsidRDefault="001B05A4" w:rsidP="001B05A4">
      <w:pPr>
        <w:autoSpaceDE w:val="0"/>
        <w:autoSpaceDN w:val="0"/>
        <w:spacing w:before="190" w:after="0" w:line="228" w:lineRule="auto"/>
        <w:ind w:left="180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Гражданско-патриотическое воспитание:</w:t>
      </w:r>
    </w:p>
    <w:p w:rsidR="001B05A4" w:rsidRDefault="001B05A4" w:rsidP="001B05A4">
      <w:pPr>
        <w:autoSpaceDE w:val="0"/>
        <w:autoSpaceDN w:val="0"/>
        <w:spacing w:before="178" w:after="0" w:line="268" w:lineRule="auto"/>
        <w:ind w:left="420" w:right="43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1B05A4" w:rsidRDefault="001B05A4" w:rsidP="001B05A4">
      <w:pPr>
        <w:autoSpaceDE w:val="0"/>
        <w:autoSpaceDN w:val="0"/>
        <w:spacing w:before="190" w:after="0"/>
        <w:ind w:left="420"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B05A4" w:rsidRDefault="001B05A4" w:rsidP="001B05A4">
      <w:pPr>
        <w:autoSpaceDE w:val="0"/>
        <w:autoSpaceDN w:val="0"/>
        <w:spacing w:before="190" w:after="0" w:line="268" w:lineRule="auto"/>
        <w:ind w:left="420" w:right="2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B05A4" w:rsidRDefault="001B05A4" w:rsidP="001B05A4">
      <w:pPr>
        <w:autoSpaceDE w:val="0"/>
        <w:autoSpaceDN w:val="0"/>
        <w:spacing w:before="178" w:after="0" w:line="228" w:lineRule="auto"/>
        <w:ind w:left="180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Духовно-нравственное воспитание:</w:t>
      </w:r>
    </w:p>
    <w:p w:rsidR="001B05A4" w:rsidRDefault="001B05A4" w:rsidP="001B05A4">
      <w:pPr>
        <w:autoSpaceDE w:val="0"/>
        <w:autoSpaceDN w:val="0"/>
        <w:spacing w:before="178" w:after="0"/>
        <w:ind w:left="420" w:right="7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опыта человеческих взаимоотношений, признаки индивидуальности каждого человека, проявление сопереживания, уважения, любви, </w:t>
      </w:r>
      <w:r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1B05A4" w:rsidRDefault="001B05A4" w:rsidP="001B05A4">
      <w:pPr>
        <w:autoSpaceDE w:val="0"/>
        <w:autoSpaceDN w:val="0"/>
        <w:spacing w:before="240" w:after="0" w:line="261" w:lineRule="auto"/>
        <w:ind w:left="420" w:right="43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1B05A4" w:rsidRDefault="001B05A4" w:rsidP="001B05A4">
      <w:pPr>
        <w:autoSpaceDE w:val="0"/>
        <w:autoSpaceDN w:val="0"/>
        <w:spacing w:before="190" w:after="0" w:line="261" w:lineRule="auto"/>
        <w:ind w:left="420" w:right="86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1B05A4" w:rsidRDefault="001B05A4" w:rsidP="001B05A4">
      <w:pPr>
        <w:autoSpaceDE w:val="0"/>
        <w:autoSpaceDN w:val="0"/>
        <w:spacing w:before="190" w:after="0" w:line="261" w:lineRule="auto"/>
        <w:ind w:left="420"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1B05A4" w:rsidRDefault="001B05A4" w:rsidP="001B05A4">
      <w:pPr>
        <w:autoSpaceDE w:val="0"/>
        <w:autoSpaceDN w:val="0"/>
        <w:spacing w:before="178" w:after="0" w:line="228" w:lineRule="auto"/>
        <w:ind w:left="180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Эстетическое воспитание:</w:t>
      </w:r>
    </w:p>
    <w:p w:rsidR="001B05A4" w:rsidRDefault="001B05A4" w:rsidP="001B05A4">
      <w:pPr>
        <w:autoSpaceDE w:val="0"/>
        <w:autoSpaceDN w:val="0"/>
        <w:spacing w:before="178" w:after="0"/>
        <w:ind w:left="420" w:right="2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 эстетического  опыта  слушания,  чтения и эмоционально-эстетической оценки</w:t>
      </w:r>
      <w:r>
        <w:rPr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произведений фольклора и художественной литературы;</w:t>
      </w:r>
    </w:p>
    <w:p w:rsidR="001B05A4" w:rsidRDefault="001B05A4" w:rsidP="001B05A4">
      <w:pPr>
        <w:autoSpaceDE w:val="0"/>
        <w:autoSpaceDN w:val="0"/>
        <w:spacing w:before="190" w:after="0" w:line="261" w:lineRule="auto"/>
        <w:ind w:left="420" w:right="86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1B05A4" w:rsidRDefault="001B05A4" w:rsidP="001B05A4">
      <w:pPr>
        <w:autoSpaceDE w:val="0"/>
        <w:autoSpaceDN w:val="0"/>
        <w:spacing w:before="178" w:after="0" w:line="228" w:lineRule="auto"/>
        <w:ind w:left="180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:rsidR="001B05A4" w:rsidRDefault="001B05A4" w:rsidP="001B05A4">
      <w:pPr>
        <w:autoSpaceDE w:val="0"/>
        <w:autoSpaceDN w:val="0"/>
        <w:spacing w:before="178" w:after="0" w:line="261" w:lineRule="auto"/>
        <w:ind w:left="420" w:right="43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физическому и психическому здоровью.</w:t>
      </w:r>
    </w:p>
    <w:p w:rsidR="001B05A4" w:rsidRDefault="001B05A4" w:rsidP="001B05A4">
      <w:pPr>
        <w:autoSpaceDE w:val="0"/>
        <w:autoSpaceDN w:val="0"/>
        <w:spacing w:before="178" w:after="0" w:line="228" w:lineRule="auto"/>
        <w:ind w:left="180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Трудовое воспитание:</w:t>
      </w:r>
    </w:p>
    <w:p w:rsidR="001B05A4" w:rsidRDefault="001B05A4" w:rsidP="001B05A4">
      <w:pPr>
        <w:autoSpaceDE w:val="0"/>
        <w:autoSpaceDN w:val="0"/>
        <w:spacing w:before="180" w:after="0" w:line="268" w:lineRule="auto"/>
        <w:ind w:left="420" w:right="7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B05A4" w:rsidRDefault="001B05A4" w:rsidP="001B05A4">
      <w:pPr>
        <w:autoSpaceDE w:val="0"/>
        <w:autoSpaceDN w:val="0"/>
        <w:spacing w:before="178" w:after="0" w:line="228" w:lineRule="auto"/>
        <w:ind w:left="180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Экологическое воспитание:</w:t>
      </w:r>
    </w:p>
    <w:p w:rsidR="001B05A4" w:rsidRDefault="001B05A4" w:rsidP="001B05A4">
      <w:pPr>
        <w:autoSpaceDE w:val="0"/>
        <w:autoSpaceDN w:val="0"/>
        <w:spacing w:before="178" w:after="0" w:line="261" w:lineRule="auto"/>
        <w:ind w:left="420"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неприятие действий, приносящих ей вред.</w:t>
      </w:r>
    </w:p>
    <w:p w:rsidR="001B05A4" w:rsidRDefault="001B05A4" w:rsidP="001B05A4">
      <w:pPr>
        <w:autoSpaceDE w:val="0"/>
        <w:autoSpaceDN w:val="0"/>
        <w:spacing w:before="178" w:after="0" w:line="228" w:lineRule="auto"/>
        <w:ind w:left="180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1B05A4" w:rsidRDefault="001B05A4" w:rsidP="001B05A4">
      <w:pPr>
        <w:autoSpaceDE w:val="0"/>
        <w:autoSpaceDN w:val="0"/>
        <w:spacing w:before="178" w:after="0" w:line="268" w:lineRule="auto"/>
        <w:ind w:left="420" w:right="43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:rsidR="001B05A4" w:rsidRDefault="001B05A4" w:rsidP="001B05A4">
      <w:pPr>
        <w:autoSpaceDE w:val="0"/>
        <w:autoSpaceDN w:val="0"/>
        <w:spacing w:before="190" w:after="0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1B05A4" w:rsidRDefault="001B05A4" w:rsidP="001B05A4">
      <w:pPr>
        <w:autoSpaceDE w:val="0"/>
        <w:autoSpaceDN w:val="0"/>
        <w:spacing w:before="322" w:after="0" w:line="228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МЕТАПРЕДМЕТНЫЕ РЕЗУЛЬТАТЫ</w:t>
      </w:r>
    </w:p>
    <w:p w:rsidR="001B05A4" w:rsidRDefault="001B05A4" w:rsidP="001B05A4">
      <w:pPr>
        <w:tabs>
          <w:tab w:val="left" w:pos="180"/>
        </w:tabs>
        <w:autoSpaceDE w:val="0"/>
        <w:autoSpaceDN w:val="0"/>
        <w:spacing w:before="166" w:after="0" w:line="261" w:lineRule="auto"/>
        <w:ind w:right="144"/>
        <w:rPr>
          <w:lang w:val="ru-RU"/>
        </w:rPr>
      </w:pP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1B05A4" w:rsidRDefault="001B05A4" w:rsidP="001B05A4">
      <w:pPr>
        <w:autoSpaceDE w:val="0"/>
        <w:autoSpaceDN w:val="0"/>
        <w:spacing w:before="192" w:after="0" w:line="228" w:lineRule="auto"/>
        <w:ind w:left="180"/>
        <w:rPr>
          <w:lang w:val="ru-RU"/>
        </w:rPr>
      </w:pPr>
      <w:r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</w:p>
    <w:p w:rsidR="001B05A4" w:rsidRDefault="001B05A4" w:rsidP="001B05A4">
      <w:pPr>
        <w:autoSpaceDE w:val="0"/>
        <w:autoSpaceDN w:val="0"/>
        <w:spacing w:before="178" w:after="0" w:line="261" w:lineRule="auto"/>
        <w:ind w:left="420"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объединять произведения по жанру, авторской принадлежности;</w:t>
      </w:r>
    </w:p>
    <w:p w:rsidR="001B05A4" w:rsidRDefault="001B05A4" w:rsidP="001B05A4">
      <w:pPr>
        <w:autoSpaceDE w:val="0"/>
        <w:autoSpaceDN w:val="0"/>
        <w:spacing w:before="190" w:after="0" w:line="261" w:lineRule="auto"/>
        <w:ind w:left="420" w:right="2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1B05A4" w:rsidRDefault="001B05A4" w:rsidP="001B05A4">
      <w:pPr>
        <w:autoSpaceDE w:val="0"/>
        <w:autoSpaceDN w:val="0"/>
        <w:spacing w:before="190" w:after="0" w:line="26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предложенному алгоритму;</w:t>
      </w:r>
    </w:p>
    <w:p w:rsidR="001B05A4" w:rsidRDefault="001B05A4" w:rsidP="001B05A4">
      <w:pPr>
        <w:autoSpaceDE w:val="0"/>
        <w:autoSpaceDN w:val="0"/>
        <w:spacing w:before="190" w:after="0" w:line="261" w:lineRule="auto"/>
        <w:ind w:left="420" w:right="43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причинно-следственные связи в сюжете фольклорного и художественного</w:t>
      </w:r>
    </w:p>
    <w:p w:rsidR="001B05A4" w:rsidRDefault="001B05A4" w:rsidP="001B05A4">
      <w:pPr>
        <w:spacing w:after="0"/>
        <w:rPr>
          <w:lang w:val="ru-RU"/>
        </w:rPr>
      </w:pPr>
    </w:p>
    <w:p w:rsidR="001B05A4" w:rsidRDefault="001B05A4" w:rsidP="001B05A4">
      <w:pPr>
        <w:tabs>
          <w:tab w:val="left" w:pos="420"/>
        </w:tabs>
        <w:autoSpaceDE w:val="0"/>
        <w:autoSpaceDN w:val="0"/>
        <w:spacing w:after="0" w:line="340" w:lineRule="auto"/>
        <w:ind w:left="18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>
        <w:rPr>
          <w:lang w:val="ru-RU"/>
        </w:rPr>
        <w:br/>
      </w:r>
      <w:r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действия: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предложенных учителем вопросов;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с помощью учителя цель, планировать изменения объекта, ситуации;</w:t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предложенных критериев);</w:t>
      </w:r>
    </w:p>
    <w:p w:rsidR="001B05A4" w:rsidRDefault="001B05A4" w:rsidP="001B05A4">
      <w:pPr>
        <w:tabs>
          <w:tab w:val="left" w:pos="420"/>
        </w:tabs>
        <w:autoSpaceDE w:val="0"/>
        <w:autoSpaceDN w:val="0"/>
        <w:spacing w:before="238" w:after="0" w:line="340" w:lineRule="auto"/>
        <w:ind w:left="180" w:right="144"/>
        <w:rPr>
          <w:lang w:val="ru-RU"/>
        </w:rPr>
      </w:pP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особенностей  объекта  изучения и связей между объектами (часть — целое, причина —</w:t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следствие);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(опыта, классификации, сравнения, исследования);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или сходных ситуациях; </w:t>
      </w:r>
      <w:r>
        <w:rPr>
          <w:lang w:val="ru-RU"/>
        </w:rPr>
        <w:br/>
      </w:r>
      <w:r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способа её проверки;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информационной безопасности при поиске информации в сети Интернет;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>
        <w:rPr>
          <w:lang w:val="ru-RU"/>
        </w:rPr>
        <w:lastRenderedPageBreak/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соответствии с учебной задачей;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создавать схемы, таблицы для представления информации.</w:t>
      </w:r>
    </w:p>
    <w:p w:rsidR="001B05A4" w:rsidRDefault="001B05A4" w:rsidP="001B05A4">
      <w:pPr>
        <w:tabs>
          <w:tab w:val="left" w:pos="180"/>
          <w:tab w:val="left" w:pos="420"/>
        </w:tabs>
        <w:autoSpaceDE w:val="0"/>
        <w:autoSpaceDN w:val="0"/>
        <w:spacing w:before="178" w:after="0" w:line="348" w:lineRule="auto"/>
        <w:ind w:right="432"/>
        <w:rPr>
          <w:lang w:val="ru-RU"/>
        </w:rPr>
      </w:pP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действия: 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:rsidR="001B05A4" w:rsidRDefault="001B05A4" w:rsidP="001B05A4">
      <w:pPr>
        <w:autoSpaceDE w:val="0"/>
        <w:autoSpaceDN w:val="0"/>
        <w:spacing w:after="78" w:line="220" w:lineRule="exact"/>
        <w:rPr>
          <w:lang w:val="ru-RU"/>
        </w:rPr>
      </w:pPr>
    </w:p>
    <w:p w:rsidR="001B05A4" w:rsidRDefault="001B05A4" w:rsidP="001B05A4">
      <w:pPr>
        <w:tabs>
          <w:tab w:val="left" w:pos="180"/>
        </w:tabs>
        <w:autoSpaceDE w:val="0"/>
        <w:autoSpaceDN w:val="0"/>
        <w:spacing w:after="0" w:line="268" w:lineRule="auto"/>
        <w:rPr>
          <w:lang w:val="ru-RU"/>
        </w:rPr>
      </w:pPr>
      <w:r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регулятивные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универсальные учебные действия: </w:t>
      </w:r>
      <w:r>
        <w:rPr>
          <w:lang w:val="ru-RU"/>
        </w:rPr>
        <w:br/>
      </w:r>
      <w:r>
        <w:rPr>
          <w:lang w:val="ru-RU"/>
        </w:rPr>
        <w:tab/>
      </w:r>
      <w:r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1B05A4" w:rsidRDefault="001B05A4" w:rsidP="001B05A4">
      <w:pPr>
        <w:autoSpaceDE w:val="0"/>
        <w:autoSpaceDN w:val="0"/>
        <w:spacing w:before="178" w:after="0" w:line="22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действий;</w:t>
      </w:r>
    </w:p>
    <w:p w:rsidR="001B05A4" w:rsidRDefault="001B05A4" w:rsidP="001B05A4">
      <w:pPr>
        <w:autoSpaceDE w:val="0"/>
        <w:autoSpaceDN w:val="0"/>
        <w:spacing w:before="178" w:after="0" w:line="228" w:lineRule="auto"/>
        <w:ind w:left="180"/>
        <w:rPr>
          <w:lang w:val="ru-RU"/>
        </w:rPr>
      </w:pPr>
      <w:r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1B05A4" w:rsidRDefault="001B05A4" w:rsidP="001B05A4">
      <w:pPr>
        <w:autoSpaceDE w:val="0"/>
        <w:autoSpaceDN w:val="0"/>
        <w:spacing w:before="178" w:after="0" w:line="22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:rsidR="001B05A4" w:rsidRDefault="001B05A4" w:rsidP="001B05A4">
      <w:pPr>
        <w:autoSpaceDE w:val="0"/>
        <w:autoSpaceDN w:val="0"/>
        <w:spacing w:before="324" w:after="0" w:line="228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1B05A4" w:rsidRDefault="001B05A4" w:rsidP="001B05A4">
      <w:pPr>
        <w:autoSpaceDE w:val="0"/>
        <w:autoSpaceDN w:val="0"/>
        <w:spacing w:before="228" w:after="0" w:line="268" w:lineRule="auto"/>
        <w:ind w:left="420" w:right="43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B05A4" w:rsidRDefault="001B05A4" w:rsidP="001B05A4">
      <w:pPr>
        <w:autoSpaceDE w:val="0"/>
        <w:autoSpaceDN w:val="0"/>
        <w:spacing w:before="190" w:after="0" w:line="261" w:lineRule="auto"/>
        <w:ind w:left="420"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1B05A4" w:rsidRDefault="001B05A4" w:rsidP="001B05A4">
      <w:pPr>
        <w:autoSpaceDE w:val="0"/>
        <w:autoSpaceDN w:val="0"/>
        <w:spacing w:before="322" w:after="0" w:line="228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1B05A4" w:rsidRDefault="001B05A4" w:rsidP="001B05A4">
      <w:pPr>
        <w:autoSpaceDE w:val="0"/>
        <w:autoSpaceDN w:val="0"/>
        <w:spacing w:before="166" w:after="0"/>
        <w:ind w:right="576" w:firstLine="18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</w:t>
      </w:r>
      <w:r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1B05A4" w:rsidRDefault="001B05A4" w:rsidP="001B05A4">
      <w:pPr>
        <w:autoSpaceDE w:val="0"/>
        <w:autoSpaceDN w:val="0"/>
        <w:spacing w:before="70" w:after="0" w:line="228" w:lineRule="auto"/>
        <w:ind w:left="18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 первом классе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обучающийся научится:</w:t>
      </w:r>
    </w:p>
    <w:p w:rsidR="001B05A4" w:rsidRDefault="001B05A4" w:rsidP="001B05A4">
      <w:pPr>
        <w:autoSpaceDE w:val="0"/>
        <w:autoSpaceDN w:val="0"/>
        <w:spacing w:before="178" w:after="0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художественных произведениях отражение нравственных ценностей, традиций, быта разных народов;</w:t>
      </w:r>
    </w:p>
    <w:p w:rsidR="001B05A4" w:rsidRDefault="001B05A4" w:rsidP="001B05A4">
      <w:pPr>
        <w:autoSpaceDE w:val="0"/>
        <w:autoSpaceDN w:val="0"/>
        <w:spacing w:before="238" w:after="0"/>
        <w:ind w:left="420"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1B05A4" w:rsidRDefault="001B05A4" w:rsidP="001B05A4">
      <w:pPr>
        <w:autoSpaceDE w:val="0"/>
        <w:autoSpaceDN w:val="0"/>
        <w:spacing w:before="190" w:after="0" w:line="261" w:lineRule="auto"/>
        <w:ind w:left="420" w:right="100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различать прозаическую (нестихотворную) и стихотворную речь;</w:t>
      </w:r>
    </w:p>
    <w:p w:rsidR="001B05A4" w:rsidRDefault="001B05A4" w:rsidP="001B05A4">
      <w:pPr>
        <w:autoSpaceDE w:val="0"/>
        <w:autoSpaceDN w:val="0"/>
        <w:spacing w:before="190" w:after="0" w:line="268" w:lineRule="auto"/>
        <w:ind w:left="420" w:right="86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различать и называть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</w:r>
    </w:p>
    <w:p w:rsidR="001B05A4" w:rsidRDefault="001B05A4" w:rsidP="001B05A4">
      <w:pPr>
        <w:autoSpaceDE w:val="0"/>
        <w:autoSpaceDN w:val="0"/>
        <w:spacing w:after="0" w:line="261" w:lineRule="auto"/>
        <w:ind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1B05A4" w:rsidRDefault="001B05A4" w:rsidP="001B05A4">
      <w:pPr>
        <w:autoSpaceDE w:val="0"/>
        <w:autoSpaceDN w:val="0"/>
        <w:spacing w:before="190" w:after="0"/>
        <w:ind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элементарными умениями анализа текста прослушанного/прочитанного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1B05A4" w:rsidRDefault="001B05A4" w:rsidP="001B05A4">
      <w:pPr>
        <w:autoSpaceDE w:val="0"/>
        <w:autoSpaceDN w:val="0"/>
        <w:spacing w:before="190" w:after="0"/>
        <w:ind w:right="2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1B05A4" w:rsidRDefault="001B05A4" w:rsidP="001B05A4">
      <w:pPr>
        <w:autoSpaceDE w:val="0"/>
        <w:autoSpaceDN w:val="0"/>
        <w:spacing w:before="192" w:after="0" w:line="261" w:lineRule="auto"/>
        <w:ind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читать по ролям с соблюдением норм произношения, расстановки ударения;</w:t>
      </w:r>
    </w:p>
    <w:p w:rsidR="001B05A4" w:rsidRDefault="001B05A4" w:rsidP="001B05A4">
      <w:pPr>
        <w:autoSpaceDE w:val="0"/>
        <w:autoSpaceDN w:val="0"/>
        <w:spacing w:before="190" w:after="0" w:line="261" w:lineRule="auto"/>
        <w:ind w:right="7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составлять высказывания по содержанию  произведения (не менее 3 предложений) по заданному алгоритму;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сочинять небольшие  тексты  по  предложенному  началу и др. (не менее 3 предложений);</w:t>
      </w:r>
    </w:p>
    <w:p w:rsidR="001B05A4" w:rsidRDefault="001B05A4" w:rsidP="001B05A4">
      <w:pPr>
        <w:autoSpaceDE w:val="0"/>
        <w:autoSpaceDN w:val="0"/>
        <w:spacing w:before="190" w:after="0" w:line="228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книге/учебнике по обложке, оглавлению, иллюстрациям;</w:t>
      </w:r>
    </w:p>
    <w:p w:rsidR="001B05A4" w:rsidRDefault="001B05A4" w:rsidP="001B05A4">
      <w:pPr>
        <w:autoSpaceDE w:val="0"/>
        <w:autoSpaceDN w:val="0"/>
        <w:spacing w:before="190" w:after="0" w:line="261" w:lineRule="auto"/>
        <w:ind w:right="2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книги для самостоятельного чтения по совету взрослого и с учётом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рекомендательного списка, рассказывать о прочитанной книге по предложенному алгоритму;</w:t>
      </w:r>
    </w:p>
    <w:p w:rsidR="001B05A4" w:rsidRDefault="001B05A4" w:rsidP="001B05A4">
      <w:pPr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обращаться к справочной литературе для получения дополнительной информации в соответствии с учебной задачей.</w:t>
      </w:r>
    </w:p>
    <w:p w:rsidR="001B05A4" w:rsidRDefault="001B05A4" w:rsidP="001B05A4">
      <w:pPr>
        <w:rPr>
          <w:lang w:val="ru-RU"/>
        </w:rPr>
      </w:pPr>
    </w:p>
    <w:p w:rsidR="001B05A4" w:rsidRDefault="001B05A4" w:rsidP="001B05A4">
      <w:pPr>
        <w:rPr>
          <w:lang w:val="ru-RU"/>
        </w:rPr>
      </w:pPr>
    </w:p>
    <w:p w:rsidR="00A57D6F" w:rsidRPr="001B05A4" w:rsidRDefault="00A57D6F" w:rsidP="001B05A4">
      <w:pPr>
        <w:rPr>
          <w:lang w:val="ru-RU"/>
        </w:rPr>
        <w:sectPr w:rsidR="00A57D6F" w:rsidRPr="001B05A4" w:rsidSect="002315C2">
          <w:pgSz w:w="11900" w:h="16840"/>
          <w:pgMar w:top="298" w:right="650" w:bottom="504" w:left="1276" w:header="720" w:footer="720" w:gutter="0"/>
          <w:cols w:space="720"/>
        </w:sectPr>
      </w:pPr>
    </w:p>
    <w:p w:rsidR="00A57D6F" w:rsidRDefault="00A57D6F" w:rsidP="00A57D6F">
      <w:pPr>
        <w:autoSpaceDE w:val="0"/>
        <w:autoSpaceDN w:val="0"/>
        <w:spacing w:after="90" w:line="220" w:lineRule="exact"/>
        <w:rPr>
          <w:lang w:val="ru-RU"/>
        </w:rPr>
      </w:pPr>
    </w:p>
    <w:p w:rsidR="00A57D6F" w:rsidRDefault="00A57D6F" w:rsidP="001B05A4">
      <w:pPr>
        <w:tabs>
          <w:tab w:val="left" w:pos="420"/>
        </w:tabs>
        <w:autoSpaceDE w:val="0"/>
        <w:autoSpaceDN w:val="0"/>
        <w:spacing w:after="0" w:line="340" w:lineRule="auto"/>
        <w:ind w:left="180"/>
        <w:rPr>
          <w:lang w:val="ru-RU"/>
        </w:rPr>
      </w:pPr>
      <w:r>
        <w:rPr>
          <w:lang w:val="ru-RU"/>
        </w:rPr>
        <w:tab/>
      </w:r>
    </w:p>
    <w:p w:rsidR="00A57D6F" w:rsidRDefault="00A57D6F" w:rsidP="00A57D6F">
      <w:pPr>
        <w:autoSpaceDE w:val="0"/>
        <w:autoSpaceDN w:val="0"/>
        <w:spacing w:after="258" w:line="232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234" w:type="dxa"/>
        <w:tblLayout w:type="fixed"/>
        <w:tblLook w:val="04A0" w:firstRow="1" w:lastRow="0" w:firstColumn="1" w:lastColumn="0" w:noHBand="0" w:noVBand="1"/>
      </w:tblPr>
      <w:tblGrid>
        <w:gridCol w:w="240"/>
        <w:gridCol w:w="2114"/>
        <w:gridCol w:w="528"/>
        <w:gridCol w:w="1104"/>
        <w:gridCol w:w="1142"/>
        <w:gridCol w:w="864"/>
        <w:gridCol w:w="4910"/>
        <w:gridCol w:w="1082"/>
        <w:gridCol w:w="3290"/>
      </w:tblGrid>
      <w:tr w:rsidR="00A57D6F" w:rsidTr="001B05A4">
        <w:trPr>
          <w:trHeight w:hRule="exact" w:val="348"/>
        </w:trPr>
        <w:tc>
          <w:tcPr>
            <w:tcW w:w="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3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A57D6F" w:rsidTr="001B05A4">
        <w:trPr>
          <w:trHeight w:hRule="exact" w:val="540"/>
        </w:trPr>
        <w:tc>
          <w:tcPr>
            <w:tcW w:w="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7D6F" w:rsidRDefault="00A57D6F">
            <w:pPr>
              <w:spacing w:after="0" w:line="240" w:lineRule="auto"/>
            </w:pP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7D6F" w:rsidRDefault="00A57D6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7D6F" w:rsidRDefault="00A57D6F">
            <w:pPr>
              <w:spacing w:after="0" w:line="240" w:lineRule="auto"/>
            </w:pPr>
          </w:p>
        </w:tc>
        <w:tc>
          <w:tcPr>
            <w:tcW w:w="4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7D6F" w:rsidRDefault="00A57D6F">
            <w:pPr>
              <w:spacing w:after="0" w:line="240" w:lineRule="auto"/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7D6F" w:rsidRDefault="00A57D6F">
            <w:pPr>
              <w:spacing w:after="0" w:line="240" w:lineRule="auto"/>
            </w:pPr>
          </w:p>
        </w:tc>
        <w:tc>
          <w:tcPr>
            <w:tcW w:w="3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7D6F" w:rsidRDefault="00A57D6F">
            <w:pPr>
              <w:spacing w:after="0" w:line="240" w:lineRule="auto"/>
            </w:pPr>
          </w:p>
        </w:tc>
      </w:tr>
      <w:tr w:rsidR="00A57D6F" w:rsidTr="001B05A4">
        <w:trPr>
          <w:trHeight w:val="348"/>
        </w:trPr>
        <w:tc>
          <w:tcPr>
            <w:tcW w:w="15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A57D6F" w:rsidTr="001B05A4">
        <w:trPr>
          <w:trHeight w:val="350"/>
        </w:trPr>
        <w:tc>
          <w:tcPr>
            <w:tcW w:w="15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8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A57D6F" w:rsidRPr="00327EA4" w:rsidTr="001B05A4">
        <w:trPr>
          <w:trHeight w:hRule="exact" w:val="1116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Понимание текста при его прослушивании и при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самостоятельном чтении вслух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1BC4" w:rsidRDefault="00EB1BC4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</w:t>
            </w:r>
            <w:r w:rsidR="00A57D6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.09.2022 </w:t>
            </w:r>
          </w:p>
          <w:p w:rsidR="00EB1BC4" w:rsidRPr="00EB1BC4" w:rsidRDefault="00EB1BC4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06.09.2022</w:t>
            </w:r>
          </w:p>
          <w:p w:rsidR="00A57D6F" w:rsidRDefault="00EB1BC4">
            <w:pPr>
              <w:autoSpaceDE w:val="0"/>
              <w:autoSpaceDN w:val="0"/>
              <w:spacing w:before="76" w:after="0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07</w:t>
            </w:r>
            <w:r w:rsidR="00A57D6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.09.2022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результатам совместного составления рассказов, объяснение уместности или неуместности использования тех или иных речевых средств, участие в диалоге, высказывание 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обоснование своей точки зрения;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текста, понимание текста при его прослушивании;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/7581); РЭШ</w:t>
            </w:r>
          </w:p>
        </w:tc>
      </w:tr>
      <w:tr w:rsidR="00A57D6F" w:rsidTr="001B05A4">
        <w:trPr>
          <w:trHeight w:hRule="exact" w:val="348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23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D6F" w:rsidRDefault="00A57D6F"/>
        </w:tc>
      </w:tr>
      <w:tr w:rsidR="00A57D6F" w:rsidTr="001B05A4">
        <w:trPr>
          <w:trHeight w:val="348"/>
        </w:trPr>
        <w:tc>
          <w:tcPr>
            <w:tcW w:w="15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Слово и предложение</w:t>
            </w:r>
          </w:p>
        </w:tc>
      </w:tr>
      <w:tr w:rsidR="00A57D6F" w:rsidRPr="00327EA4" w:rsidTr="001B05A4">
        <w:trPr>
          <w:trHeight w:hRule="exact" w:val="1308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слова 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предложения. Работа с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предложением: выделение слов, изменение их порядка, распространение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EB1BC4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12</w:t>
            </w:r>
            <w:r w:rsidR="00A57D6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.09.2022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придумывание предложения с заданным словом; Игровое упражнение «Снежный ком»: распространение предложений с добавлением слова по цепочке;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«Живые слова» (дети играют роль слов в предложении, идёт перестановка слов в предложении, прочтение получившегося);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</w:t>
            </w:r>
          </w:p>
        </w:tc>
      </w:tr>
      <w:tr w:rsidR="00A57D6F" w:rsidRPr="00327EA4" w:rsidTr="001B05A4">
        <w:trPr>
          <w:trHeight w:hRule="exact" w:val="1024"/>
        </w:trPr>
        <w:tc>
          <w:tcPr>
            <w:tcW w:w="24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слова 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обозначаемого им предмета.</w:t>
            </w:r>
          </w:p>
          <w:p w:rsidR="00A57D6F" w:rsidRDefault="00A57D6F">
            <w:pPr>
              <w:autoSpaceDE w:val="0"/>
              <w:autoSpaceDN w:val="0"/>
              <w:spacing w:before="20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Восприятие слова как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объекта изучения, материала для анализа.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EB1BC4">
            <w:pPr>
              <w:autoSpaceDE w:val="0"/>
              <w:autoSpaceDN w:val="0"/>
              <w:spacing w:before="76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13</w:t>
            </w:r>
            <w:r w:rsidR="00A57D6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.09.2022</w:t>
            </w:r>
          </w:p>
        </w:tc>
        <w:tc>
          <w:tcPr>
            <w:tcW w:w="49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«Живые слова» (дети играют роль слов в предложении, идёт перестановка слов в предложении, прочтение получившегося); Моделирование предложения: определение количества слов в предложении и обозначение каждого слова полоской;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/7581); библиотека РЭШ</w:t>
            </w:r>
          </w:p>
        </w:tc>
      </w:tr>
      <w:tr w:rsidR="00A57D6F" w:rsidRPr="00327EA4" w:rsidTr="001B05A4">
        <w:trPr>
          <w:trHeight w:hRule="exact" w:val="1116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над значением слова. Активизация 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расширение словарного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запаса.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Включение слов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 предложение.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EB1BC4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14</w:t>
            </w:r>
            <w:r w:rsidR="00A57D6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.09.2022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 предложения: изменение предложения в соответствии с изменением модели;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«Придумай предложение по модели»;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</w:t>
            </w:r>
          </w:p>
        </w:tc>
      </w:tr>
      <w:tr w:rsidR="00A57D6F" w:rsidRPr="00327EA4" w:rsidTr="001B05A4">
        <w:trPr>
          <w:trHeight w:hRule="exact" w:val="740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Осознание единства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звукового состава слова и его значения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886FEF">
            <w:pPr>
              <w:autoSpaceDE w:val="0"/>
              <w:autoSpaceDN w:val="0"/>
              <w:spacing w:before="78" w:after="0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19.09.2022 20</w:t>
            </w:r>
            <w:r w:rsidR="00A57D6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.09.2022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«Что можно сделать с предметом, а что можно сделать со словом, называющим этот предмет?», участие в диалоге помогает первоклассникам начать различать слово и обозначаемый им предмет;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/7581);</w:t>
            </w:r>
          </w:p>
        </w:tc>
      </w:tr>
      <w:tr w:rsidR="00A57D6F" w:rsidTr="001B05A4">
        <w:trPr>
          <w:trHeight w:hRule="exact" w:val="350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23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D6F" w:rsidRDefault="00A57D6F"/>
        </w:tc>
      </w:tr>
      <w:tr w:rsidR="00A57D6F" w:rsidTr="001B05A4">
        <w:trPr>
          <w:trHeight w:val="348"/>
        </w:trPr>
        <w:tc>
          <w:tcPr>
            <w:tcW w:w="15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3.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Чтение. Графика.</w:t>
            </w:r>
          </w:p>
        </w:tc>
      </w:tr>
      <w:tr w:rsidR="00A57D6F" w:rsidRPr="00327EA4" w:rsidTr="001B05A4">
        <w:trPr>
          <w:trHeight w:hRule="exact" w:val="1144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Формирование навыка слогового чтения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(ориентация на букву, обозначающую гласный звук).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Pr="00886FEF" w:rsidRDefault="00886FEF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/>
                <w:color w:val="FF0000"/>
                <w:w w:val="97"/>
                <w:sz w:val="16"/>
              </w:rPr>
            </w:pPr>
            <w:r w:rsidRPr="00886FEF">
              <w:rPr>
                <w:rFonts w:ascii="Times New Roman" w:eastAsia="Times New Roman" w:hAnsi="Times New Roman"/>
                <w:color w:val="FF0000"/>
                <w:w w:val="97"/>
                <w:sz w:val="16"/>
              </w:rPr>
              <w:t>26</w:t>
            </w:r>
            <w:r w:rsidR="00A57D6F" w:rsidRPr="00886FEF">
              <w:rPr>
                <w:rFonts w:ascii="Times New Roman" w:eastAsia="Times New Roman" w:hAnsi="Times New Roman"/>
                <w:color w:val="FF0000"/>
                <w:w w:val="97"/>
                <w:sz w:val="16"/>
              </w:rPr>
              <w:t>.09.2022 2</w:t>
            </w:r>
            <w:r w:rsidRPr="00886FEF">
              <w:rPr>
                <w:rFonts w:ascii="Times New Roman" w:eastAsia="Times New Roman" w:hAnsi="Times New Roman"/>
                <w:color w:val="FF0000"/>
                <w:w w:val="97"/>
                <w:sz w:val="16"/>
                <w:lang w:val="ru-RU"/>
              </w:rPr>
              <w:t>7</w:t>
            </w:r>
            <w:r w:rsidR="00A57D6F" w:rsidRPr="00886FEF">
              <w:rPr>
                <w:rFonts w:ascii="Times New Roman" w:eastAsia="Times New Roman" w:hAnsi="Times New Roman"/>
                <w:color w:val="FF0000"/>
                <w:w w:val="97"/>
                <w:sz w:val="16"/>
              </w:rPr>
              <w:t>.09.2022</w:t>
            </w:r>
          </w:p>
          <w:p w:rsidR="00886FEF" w:rsidRDefault="00886FEF">
            <w:pPr>
              <w:autoSpaceDE w:val="0"/>
              <w:autoSpaceDN w:val="0"/>
              <w:spacing w:before="76" w:after="0" w:line="244" w:lineRule="auto"/>
              <w:jc w:val="center"/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пособием «Окошечки»: отработка умения читать слоги с изменением буквы гласного;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соотнесение прочитанного слога с картинкой, в названии которой есть этот слог;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/7581); библиотека РЭШ</w:t>
            </w:r>
          </w:p>
        </w:tc>
      </w:tr>
    </w:tbl>
    <w:p w:rsidR="00A57D6F" w:rsidRDefault="00A57D6F" w:rsidP="00A57D6F">
      <w:pPr>
        <w:autoSpaceDE w:val="0"/>
        <w:autoSpaceDN w:val="0"/>
        <w:spacing w:after="0" w:line="14" w:lineRule="exact"/>
        <w:rPr>
          <w:lang w:val="ru-RU"/>
        </w:rPr>
      </w:pPr>
    </w:p>
    <w:p w:rsidR="00A57D6F" w:rsidRDefault="00A57D6F" w:rsidP="00A57D6F">
      <w:pPr>
        <w:spacing w:after="0"/>
        <w:rPr>
          <w:lang w:val="ru-RU"/>
        </w:rPr>
        <w:sectPr w:rsidR="00A57D6F">
          <w:pgSz w:w="16840" w:h="11900"/>
          <w:pgMar w:top="282" w:right="640" w:bottom="478" w:left="666" w:header="720" w:footer="720" w:gutter="0"/>
          <w:cols w:space="720"/>
        </w:sectPr>
      </w:pPr>
    </w:p>
    <w:p w:rsidR="00A57D6F" w:rsidRDefault="00A57D6F" w:rsidP="00A57D6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147" w:type="dxa"/>
        <w:tblLayout w:type="fixed"/>
        <w:tblLook w:val="04A0" w:firstRow="1" w:lastRow="0" w:firstColumn="1" w:lastColumn="0" w:noHBand="0" w:noVBand="1"/>
      </w:tblPr>
      <w:tblGrid>
        <w:gridCol w:w="327"/>
        <w:gridCol w:w="2114"/>
        <w:gridCol w:w="528"/>
        <w:gridCol w:w="1104"/>
        <w:gridCol w:w="1142"/>
        <w:gridCol w:w="864"/>
        <w:gridCol w:w="4910"/>
        <w:gridCol w:w="1082"/>
        <w:gridCol w:w="3290"/>
      </w:tblGrid>
      <w:tr w:rsidR="00A57D6F" w:rsidRPr="00327EA4" w:rsidTr="001B05A4">
        <w:trPr>
          <w:trHeight w:hRule="exact" w:val="1116"/>
        </w:trPr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Плавное слоговое чтение и чтение целыми словами со скоростью,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соответствующей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индивидуальному темпу.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EB1BC4">
            <w:pPr>
              <w:autoSpaceDE w:val="0"/>
              <w:autoSpaceDN w:val="0"/>
              <w:spacing w:before="78" w:after="0" w:line="244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26.09.</w:t>
            </w:r>
            <w:r w:rsidR="00A57D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2022 11.10.2022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пособием «Окошечки»: отработка умения читать слоги с изменением буквы гласного;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соотнесение прочитанного слога с картинкой, в названии которой есть этот слог;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A57D6F" w:rsidRPr="00327EA4" w:rsidTr="001B05A4">
        <w:trPr>
          <w:trHeight w:hRule="exact" w:val="1310"/>
        </w:trPr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Осознанное чтение слов, словосочетаний,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предложений. Чтение с интонациями и паузами в соответствии со знаками препинания.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.10.2022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.10.2022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9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соотносить прочитанные предложения с нужным рисунком, который передаёт содержание предложения;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Совместная работа: ответы на вопросы по прочитанному тексту, отработка умения находить содержащуюся в тексте информацию;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A57D6F" w:rsidRPr="00327EA4" w:rsidTr="001B05A4">
        <w:trPr>
          <w:trHeight w:hRule="exact" w:val="1884"/>
        </w:trPr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Развитие осознанности и выразительности чтения на материале небольших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текстов и стихотворений.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25.10.2022-27.10.2022;</w:t>
            </w:r>
          </w:p>
          <w:p w:rsidR="00A57D6F" w:rsidRDefault="00A57D6F">
            <w:pPr>
              <w:autoSpaceDE w:val="0"/>
              <w:autoSpaceDN w:val="0"/>
              <w:spacing w:before="76" w:after="0" w:line="244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07.11.2022-10.11.2022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Подбирать пропущенные в предложении слова, ориентируясь на смысл предложения;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соотносить прочитанные предложения с нужным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рисунком, который передаёт содержание предложения;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ответы на вопросы по прочитанному тексту, отработка умения находить содержащуюся в тексте информацию; Творческая работа: дорисовывание картинки в соответствии с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прочитанным (отрабатывается умение осознавать смысл прочитанного предложения/текста);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A57D6F" w:rsidRPr="00327EA4" w:rsidTr="001B05A4">
        <w:trPr>
          <w:trHeight w:hRule="exact" w:val="924"/>
        </w:trPr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орфоэпическим чтением (при переходе к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чтению целыми словами).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.2022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.11.2022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о важности двух видов чтения: орфографического и орфоэпического, о целях этих двух видов чтения;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овладение орфоэпическим чтением;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A57D6F" w:rsidRPr="00327EA4" w:rsidTr="001B05A4">
        <w:trPr>
          <w:trHeight w:hRule="exact" w:val="994"/>
        </w:trPr>
        <w:tc>
          <w:tcPr>
            <w:tcW w:w="3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Орфографическое чтение (проговаривание) как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средство самоконтроля при письме под диктовку и при списывании.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24.11.2022-29.11.2022; 01.12.2022-05.12.2022</w:t>
            </w:r>
          </w:p>
        </w:tc>
        <w:tc>
          <w:tcPr>
            <w:tcW w:w="49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 о важности двух видов чтения: орфографического и орфоэпического, о целях этих двух видов чтения;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с;</w:t>
            </w:r>
          </w:p>
        </w:tc>
        <w:tc>
          <w:tcPr>
            <w:tcW w:w="32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A57D6F" w:rsidRPr="00327EA4" w:rsidTr="001B05A4">
        <w:trPr>
          <w:trHeight w:hRule="exact" w:val="1116"/>
        </w:trPr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 и буква. Буква как знак звука.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 звука и буквы.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06.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.2022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.2022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«Найди нужную букву» (отрабатывается умение соотносить звук и соответствующую ему букву);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 библиотека РЭШ</w:t>
            </w:r>
          </w:p>
        </w:tc>
      </w:tr>
      <w:tr w:rsidR="00A57D6F" w:rsidRPr="00327EA4" w:rsidTr="001B05A4">
        <w:trPr>
          <w:trHeight w:hRule="exact" w:val="1694"/>
        </w:trPr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9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Буквы, обозначающие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гласные звуки. Буквы,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обозначающие согласные звуки.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.2022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.12.2022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объяснение функции букв, обозначающих гласные звуки в открытом слоге: буквы гласных как показатель твёрдости —мягкости предшествующих согласных звуков;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дифференцировать буквы, обозначающие близкие по акустико-артикуляционным признакам согласные звуки ([с] — [з], [ш]— [ж], [с] — [ш], [з] — [ж], [р] — [л], [ц] — [ч’] и т. д.), и буквы, имеющие оптическое и кинетическое сходство ( о — а, и — у, п — т, л— м, х — ж, ш — т, в — д и т. д.);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 библиотека РЭШ</w:t>
            </w:r>
          </w:p>
        </w:tc>
      </w:tr>
      <w:tr w:rsidR="00A57D6F" w:rsidRPr="00327EA4" w:rsidTr="001B05A4">
        <w:trPr>
          <w:trHeight w:hRule="exact" w:val="904"/>
        </w:trPr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Овладение слоговым принципом русской графики.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29.12.2022;</w:t>
            </w:r>
          </w:p>
          <w:p w:rsidR="00A57D6F" w:rsidRDefault="00A57D6F">
            <w:pPr>
              <w:autoSpaceDE w:val="0"/>
              <w:autoSpaceDN w:val="0"/>
              <w:spacing w:before="76" w:after="0" w:line="244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09.01.2023- 16.01.2023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«Найди нужную букву» (отрабатывается умение соотносить звук и соответствующую ему букву);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</w:tbl>
    <w:p w:rsidR="00A57D6F" w:rsidRDefault="00A57D6F" w:rsidP="00A57D6F">
      <w:pPr>
        <w:autoSpaceDE w:val="0"/>
        <w:autoSpaceDN w:val="0"/>
        <w:spacing w:after="0" w:line="14" w:lineRule="exact"/>
        <w:rPr>
          <w:lang w:val="ru-RU"/>
        </w:rPr>
      </w:pPr>
    </w:p>
    <w:p w:rsidR="00A57D6F" w:rsidRDefault="00A57D6F" w:rsidP="00A57D6F">
      <w:pPr>
        <w:spacing w:after="0"/>
        <w:rPr>
          <w:lang w:val="ru-RU"/>
        </w:rPr>
        <w:sectPr w:rsidR="00A57D6F">
          <w:pgSz w:w="16840" w:h="11900"/>
          <w:pgMar w:top="284" w:right="640" w:bottom="562" w:left="666" w:header="720" w:footer="720" w:gutter="0"/>
          <w:cols w:space="720"/>
        </w:sectPr>
      </w:pPr>
    </w:p>
    <w:p w:rsidR="00A57D6F" w:rsidRDefault="00A57D6F" w:rsidP="00A57D6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147" w:type="dxa"/>
        <w:tblLayout w:type="fixed"/>
        <w:tblLook w:val="04A0" w:firstRow="1" w:lastRow="0" w:firstColumn="1" w:lastColumn="0" w:noHBand="0" w:noVBand="1"/>
      </w:tblPr>
      <w:tblGrid>
        <w:gridCol w:w="327"/>
        <w:gridCol w:w="2114"/>
        <w:gridCol w:w="528"/>
        <w:gridCol w:w="1104"/>
        <w:gridCol w:w="1142"/>
        <w:gridCol w:w="864"/>
        <w:gridCol w:w="4910"/>
        <w:gridCol w:w="1082"/>
        <w:gridCol w:w="3290"/>
      </w:tblGrid>
      <w:tr w:rsidR="00A57D6F" w:rsidRPr="00327EA4" w:rsidTr="001B05A4">
        <w:trPr>
          <w:trHeight w:hRule="exact" w:val="1140"/>
        </w:trPr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Буквы гласных как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показатель твёрдости —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мягкости согласных звуков.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17.01.2023 26.01.2023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Совместная работа: объяснение функции букв, обозначающих гласные звуки в открытом слоге: буквы гласных как показатель твёрдости —мягкости предшествующих согласных звуков;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 библиотека РЭШ</w:t>
            </w:r>
          </w:p>
        </w:tc>
      </w:tr>
      <w:tr w:rsidR="00A57D6F" w:rsidRPr="00327EA4" w:rsidTr="001B05A4">
        <w:trPr>
          <w:trHeight w:hRule="exact" w:val="1502"/>
        </w:trPr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Функции букв,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обозначающих гласный звук в открытом слоге: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обозначение гласного звука и указание на твёрдость или мягкость предшествующего согласного.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30.01.2023 06.02.2023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Совместная работа: объяснение функции букв, обозначающих гласные звуки в открытом слоге: буквы гласных как показатель твёрдости —мягкости предшествующих согласных звуков;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A57D6F" w:rsidRPr="00327EA4" w:rsidTr="001B05A4">
        <w:trPr>
          <w:trHeight w:hRule="exact" w:val="1116"/>
        </w:trPr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Функции букв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е, ё, ю, я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07.02.2023 14.02.2023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Дифференцированное задание: группировка слов в зависимости от способа обозначения звука [й’];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1, 2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/7581;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 библиотека РЭШ</w:t>
            </w:r>
          </w:p>
        </w:tc>
      </w:tr>
      <w:tr w:rsidR="00A57D6F" w:rsidRPr="00327EA4" w:rsidTr="001B05A4">
        <w:trPr>
          <w:trHeight w:hRule="exact" w:val="1308"/>
        </w:trPr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3.13.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Мягкий знак как показатель мягкости предшест​вующего согласного звука в конце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Разные способы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обозначения буквами звука [й’].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16.02.2023 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9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группировка слов в зависимости от способа обозначения звука [й’];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«Зачем нам нужны буквы ь и ъ?», объяснение в ходе диалога функции букв ь и ъ;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2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</w:t>
            </w:r>
          </w:p>
        </w:tc>
      </w:tr>
      <w:tr w:rsidR="00A57D6F" w:rsidRPr="00327EA4" w:rsidTr="001B05A4">
        <w:trPr>
          <w:trHeight w:hRule="exact" w:val="889"/>
        </w:trPr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3.14.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Функция букв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ь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ъ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27.02.2023 28.02.2023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«Зачем нам нужны буквы ь и ъ?», объяснение в ходе диалога функции букв ь и ъ;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2 (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 библиотека РЭШ</w:t>
            </w:r>
          </w:p>
        </w:tc>
      </w:tr>
      <w:tr w:rsidR="00A57D6F" w:rsidRPr="00327EA4" w:rsidTr="001B05A4">
        <w:trPr>
          <w:trHeight w:hRule="exact" w:val="860"/>
        </w:trPr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3.15.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русским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алфавитом как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последовательностью букв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02.03.2023 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об истории русского алфавита, о значении алфавита для систематизации информации, о важности знания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 букв в русском алфавите;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«Повтори фрагмент алфавита»;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Азбука. Электронная форма учебника (полная версия). 1 класс. В 2-х ч. Ч. 2 (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reader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/7582); библиотека РЭШ</w:t>
            </w:r>
          </w:p>
        </w:tc>
      </w:tr>
      <w:tr w:rsidR="00A57D6F" w:rsidTr="001B05A4">
        <w:trPr>
          <w:trHeight w:hRule="exact" w:val="348"/>
        </w:trPr>
        <w:tc>
          <w:tcPr>
            <w:tcW w:w="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70</w:t>
            </w:r>
          </w:p>
        </w:tc>
        <w:tc>
          <w:tcPr>
            <w:tcW w:w="123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D6F" w:rsidRDefault="00A57D6F"/>
        </w:tc>
      </w:tr>
      <w:tr w:rsidR="00A57D6F" w:rsidTr="001B05A4">
        <w:trPr>
          <w:trHeight w:val="353"/>
        </w:trPr>
        <w:tc>
          <w:tcPr>
            <w:tcW w:w="153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СИСТЕМАТИЧЕСКИЙ КУРС</w:t>
            </w:r>
          </w:p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</w:p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</w:p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</w:p>
        </w:tc>
      </w:tr>
    </w:tbl>
    <w:p w:rsidR="00A57D6F" w:rsidRDefault="00A57D6F" w:rsidP="00A57D6F">
      <w:pPr>
        <w:autoSpaceDE w:val="0"/>
        <w:autoSpaceDN w:val="0"/>
        <w:spacing w:after="0" w:line="14" w:lineRule="exact"/>
      </w:pPr>
    </w:p>
    <w:p w:rsidR="00A57D6F" w:rsidRDefault="00A57D6F" w:rsidP="00A57D6F">
      <w:pPr>
        <w:spacing w:after="0"/>
        <w:sectPr w:rsidR="00A57D6F">
          <w:pgSz w:w="16840" w:h="11900"/>
          <w:pgMar w:top="284" w:right="640" w:bottom="1440" w:left="666" w:header="720" w:footer="720" w:gutter="0"/>
          <w:cols w:space="720"/>
        </w:sectPr>
      </w:pPr>
    </w:p>
    <w:p w:rsidR="00A57D6F" w:rsidRDefault="00A57D6F" w:rsidP="00A57D6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14"/>
        <w:gridCol w:w="528"/>
        <w:gridCol w:w="1104"/>
        <w:gridCol w:w="1142"/>
        <w:gridCol w:w="864"/>
        <w:gridCol w:w="4910"/>
        <w:gridCol w:w="1082"/>
        <w:gridCol w:w="3290"/>
      </w:tblGrid>
      <w:tr w:rsidR="00A57D6F" w:rsidRPr="00327EA4" w:rsidTr="00A57D6F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340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Сказка народная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(фольклорная) 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литературная (авторская)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06.03.2023 14.03.2023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чтения учителем фольклорных произведений (на примере русских народных сказок: «Кот, петух и лиса», «Кот и лиса»,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«Жихарка», «Лисичка-сестричка и волк» и литературных (авторских): К. И. Чуковский «Путаница», «Айболит», «Муха-Цокотуха», С Я Маршак «Тихая сказка», В. Г. Сутеев «Палочка-выручалочка»);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вопросов — какова тема сказки, кто её герои, что произошло (что происходило) в сказке;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Задание на формулирование предложений с использованием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вопросительного слова с учётом фактического содержания текста (где?</w:t>
            </w:r>
          </w:p>
          <w:p w:rsidR="00A57D6F" w:rsidRDefault="00A57D6F">
            <w:pPr>
              <w:autoSpaceDE w:val="0"/>
              <w:autoSpaceDN w:val="0"/>
              <w:spacing w:before="20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как? когда? почему?);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самостоятельном чтении вслух целыми словами с постепенным увеличением скорости чтения (в соответствии с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индивидуальными возможностями учащегося);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 народных (фольклорных) и литературных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(авторских) сказок. Например, русские народные сказки: «Лиса и рак»,«Лисица и тетерев», «Журавль и цапля», «Волк и семеро козлят»,«Лиса и заяц», татарская народная сказка «Два лентяя», ингушская народная сказка «Заяц и черепаха», литературные (авторские) сказки: К. Д. Ушинский «Петух и собака», «Лиса и козёл», В. Г. Сутеев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«Кораблик», В. В. Бианки «Лис и Мышонок», Е. И. Чарушин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«Теремок», А. С. Пушкин «Сказка о царе Салтане…»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(отрывок) и др.</w:t>
            </w:r>
          </w:p>
          <w:p w:rsidR="00A57D6F" w:rsidRDefault="00A57D6F">
            <w:pPr>
              <w:autoSpaceDE w:val="0"/>
              <w:autoSpaceDN w:val="0"/>
              <w:spacing w:before="2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(не менее 4 произведений по выбору);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9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1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/7698/)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библиотека РЭШ</w:t>
            </w:r>
          </w:p>
        </w:tc>
      </w:tr>
      <w:tr w:rsidR="00A57D6F" w:rsidRPr="00327EA4" w:rsidTr="00A57D6F">
        <w:trPr>
          <w:trHeight w:hRule="exact" w:val="41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о детях и для детей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16.03.2023- 23.03.2023;</w:t>
            </w:r>
          </w:p>
          <w:p w:rsidR="00A57D6F" w:rsidRDefault="00A57D6F">
            <w:pPr>
              <w:autoSpaceDE w:val="0"/>
              <w:autoSpaceDN w:val="0"/>
              <w:spacing w:before="78" w:after="0" w:line="244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30.03.2023-10.04.2023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чтении вслух разножанровых произведений о детях (использовать слоговое плавное чтение с переходомна чтение словами без пропусков и перестановок букв и слогов);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 менее шести произведений по выбору, например: К. Д. Ушинский«Играющие собаки», «Худо тому, кто добра не делает никому», Л. Н.</w:t>
            </w:r>
          </w:p>
          <w:p w:rsidR="00A57D6F" w:rsidRDefault="00A57D6F">
            <w:pPr>
              <w:autoSpaceDE w:val="0"/>
              <w:autoSpaceDN w:val="0"/>
              <w:spacing w:before="20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Толстой «Косточка», В. Г. Сутеев «Чей же гриб?», Е. А. Пермяк«Самое страшное», «Торопливый ножик», В. А. Осеева «Плохо», «Три товарища», А. Л. Барто «Подари, подари…», «Я — лишний», Н. М.</w:t>
            </w:r>
          </w:p>
          <w:p w:rsidR="00A57D6F" w:rsidRDefault="00A57D6F">
            <w:pPr>
              <w:autoSpaceDE w:val="0"/>
              <w:autoSpaceDN w:val="0"/>
              <w:spacing w:before="18" w:after="0" w:line="23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Артюхова «Саша-дразнилка», Ю. И. Ермолаев «Лучший друг», Р. С.</w:t>
            </w:r>
          </w:p>
          <w:p w:rsidR="00A57D6F" w:rsidRDefault="00A57D6F">
            <w:pPr>
              <w:autoSpaceDE w:val="0"/>
              <w:autoSpaceDN w:val="0"/>
              <w:spacing w:before="18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Сеф «Совет»;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выявлению понимания прочитанного произведения: ответы на вопросы о впечатлении от произведения, определение темы (о детях) и главной мысли произведения, анализ заголовка;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читать по частям, характеризовать героя, отвечать на вопросы к тексту произведения, подтверждая ответ примерами из текста;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Выразительное чтение по ролям диалогов героев;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прочитанного произведения,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оценивание поступков героев произведений, осознание нравственно-этического содержания произведения, высказывание и аргументация своего мнения;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2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/7700/)</w:t>
            </w:r>
          </w:p>
        </w:tc>
      </w:tr>
    </w:tbl>
    <w:p w:rsidR="00A57D6F" w:rsidRDefault="00A57D6F" w:rsidP="00A57D6F">
      <w:pPr>
        <w:autoSpaceDE w:val="0"/>
        <w:autoSpaceDN w:val="0"/>
        <w:spacing w:after="0" w:line="14" w:lineRule="exact"/>
        <w:rPr>
          <w:lang w:val="ru-RU"/>
        </w:rPr>
      </w:pPr>
    </w:p>
    <w:p w:rsidR="00A57D6F" w:rsidRDefault="00A57D6F" w:rsidP="00A57D6F">
      <w:pPr>
        <w:spacing w:after="0"/>
        <w:rPr>
          <w:lang w:val="ru-RU"/>
        </w:rPr>
        <w:sectPr w:rsidR="00A57D6F">
          <w:pgSz w:w="16840" w:h="11900"/>
          <w:pgMar w:top="284" w:right="640" w:bottom="1372" w:left="666" w:header="720" w:footer="720" w:gutter="0"/>
          <w:cols w:space="720"/>
        </w:sectPr>
      </w:pPr>
    </w:p>
    <w:p w:rsidR="00A57D6F" w:rsidRDefault="00A57D6F" w:rsidP="00A57D6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14"/>
        <w:gridCol w:w="528"/>
        <w:gridCol w:w="1104"/>
        <w:gridCol w:w="1142"/>
        <w:gridCol w:w="864"/>
        <w:gridCol w:w="4910"/>
        <w:gridCol w:w="1082"/>
        <w:gridCol w:w="3290"/>
      </w:tblGrid>
      <w:tr w:rsidR="00A57D6F" w:rsidRPr="00327EA4" w:rsidTr="00A57D6F">
        <w:trPr>
          <w:trHeight w:hRule="exact" w:val="46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Произведения о родной природе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11.04.2023 17.04.2023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56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и чтение поэтических описаний картин природы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(пейзажной лирики);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выявлению понимания настроения, переданного автором (радость, грусть, удивление и др.), определение темы стихотворных произведений (трёх-четырёх по выбору);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различение на слух стихотворного и нестихотворного текста, определение особенностей стихотворной речи (ритм, созвучные слова (рифма), нахождение слов и словосочетаний, которые определяют звуковой рисунок текста (например, «слышать» в тексте звуки весны, «журчание воды», «треск и грохот ледохода»); Анализ стихотворного текста, составление интонационного рисунка с опорой на знаки препинания;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Выразительное чтение стихотворений с опорой на интонационный рисунок;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Сравнение произведений на одну тему разных авторов: А. Н. Майков«Ласточка примчалась…», А. Н. Плещеев «Весна» (отрывок), «Травка зеленеет…», С. Д. Дрожжин «Пройдёт зима холодная…», С. А. Есенин«Черёмуха», И. З. Суриков «Лето», «Зима», Т. М. Белозёров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«Подснежники», С. Я. Маршак «Апрель», И. П. Токмакова «Ручей»,«Весна», И. С. Соколов-Микитов «Русский лес»;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о своих впечатлениях, эстетическом восприятии прослушанных произведений и составление высказывания (не менее 3 предложений);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9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1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/7698/); библиотека РЭШ</w:t>
            </w:r>
          </w:p>
        </w:tc>
      </w:tr>
      <w:tr w:rsidR="00A57D6F" w:rsidRPr="00327EA4" w:rsidTr="00A57D6F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Устное народное творчество— малые фольклорные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жанры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.2023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.2023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потешек, считалок, загадок: поиск ключевых слов,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помогающих охарактеризовать жанр произведения и назвать его (не менее шести произведений);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объяснение смысла пословиц, соотнесение их с содержанием произведения;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в совместной деятельности небольших диалогов с учётом поставленной цели (организация начала игры, веселить, потешать);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Драматизация потешек;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1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/7698/)</w:t>
            </w:r>
          </w:p>
        </w:tc>
      </w:tr>
    </w:tbl>
    <w:p w:rsidR="00A57D6F" w:rsidRDefault="00A57D6F" w:rsidP="00A57D6F">
      <w:pPr>
        <w:autoSpaceDE w:val="0"/>
        <w:autoSpaceDN w:val="0"/>
        <w:spacing w:after="0" w:line="14" w:lineRule="exact"/>
        <w:rPr>
          <w:lang w:val="ru-RU"/>
        </w:rPr>
      </w:pPr>
    </w:p>
    <w:p w:rsidR="00A57D6F" w:rsidRDefault="00A57D6F" w:rsidP="00A57D6F">
      <w:pPr>
        <w:spacing w:after="0"/>
        <w:rPr>
          <w:lang w:val="ru-RU"/>
        </w:rPr>
        <w:sectPr w:rsidR="00A57D6F">
          <w:pgSz w:w="16840" w:h="11900"/>
          <w:pgMar w:top="284" w:right="640" w:bottom="1440" w:left="666" w:header="720" w:footer="720" w:gutter="0"/>
          <w:cols w:space="720"/>
        </w:sectPr>
      </w:pPr>
    </w:p>
    <w:p w:rsidR="00A57D6F" w:rsidRDefault="00A57D6F" w:rsidP="00A57D6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14"/>
        <w:gridCol w:w="528"/>
        <w:gridCol w:w="1104"/>
        <w:gridCol w:w="1142"/>
        <w:gridCol w:w="864"/>
        <w:gridCol w:w="4910"/>
        <w:gridCol w:w="1082"/>
        <w:gridCol w:w="3290"/>
      </w:tblGrid>
      <w:tr w:rsidR="00A57D6F" w:rsidRPr="00327EA4" w:rsidTr="00D6679A">
        <w:trPr>
          <w:trHeight w:hRule="exact" w:val="511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о братьях наших меньших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24.04.2023-27.04.2023; 02.05.2023,</w:t>
            </w:r>
          </w:p>
          <w:p w:rsidR="00A57D6F" w:rsidRDefault="00A57D6F">
            <w:pPr>
              <w:autoSpaceDE w:val="0"/>
              <w:autoSpaceDN w:val="0"/>
              <w:spacing w:before="78" w:after="0" w:line="244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04.05.2023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выявлению понимания прослушанного произведения, ответы на вопросы о впечатлении от произведения;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чтение произведений о животных, различение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прозаического и стихотворного текстов. Например, Е. А. Благинина«Котёнок», «В лесу смешная птица», «Жук, жук, где твой дом?», Э. Ю. Шим «Жук на ниточке», В. Д. Берестов «Выводок», «Цыплята», С. В.</w:t>
            </w:r>
          </w:p>
          <w:p w:rsidR="00A57D6F" w:rsidRDefault="00A57D6F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Михалков «Мой щенок», «Трезор», «Зяблик», И. П. Токмакова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«Купите собаку», «Разговор синицы и дятла», И. А. Мазнин «Давайте дружить»;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обсуждению прочитанного произведения: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темы и главной мысли, осознание нравственно-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этического содержания произведения (любовь и забота о братьях наших меньших, бережное отношение к природе);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текстом: нахождение в тексте слов, характеризующих героя (внешность, поступки) в произведениях разных авторов (трёх-четырёх по выбору). Например, Н. И. Сладков «Лисица и Ёж», М. М. Пришвин«Ёж», Ю. Н. Могутин «Убежал», Б В Заходер «Ёжик», Е. И. Чарушин«Томка», «Томка и корова», «Томкины сны»;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восстановление последовательности событий в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произведении: чтение по частям, придумывание заголовка к каждой части, составление плана (под руководством учителя);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с соблюдением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последовательности событий с опорой на ключевые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2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/7700/)</w:t>
            </w:r>
          </w:p>
        </w:tc>
      </w:tr>
      <w:tr w:rsidR="00A57D6F" w:rsidRPr="00327EA4" w:rsidTr="00A57D6F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Произведения о маме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.2023 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значения выражений «Родина-мать»,«Родина любимая — что мать родная», осознание нравственно-этических понятий, обогащение духовно-нравственного опыта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учащихся: заботливое отношение к родным в семье, внимание и любовь к ним;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Выразительное чтение стихотворений с выделением ключевых слов, с соблюдением норм произношения;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по предложенному плану о своём родном крае, городе, селе, о своих чувствах к месту;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2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/7700/)</w:t>
            </w:r>
          </w:p>
        </w:tc>
      </w:tr>
    </w:tbl>
    <w:p w:rsidR="00A57D6F" w:rsidRDefault="00A57D6F" w:rsidP="00A57D6F">
      <w:pPr>
        <w:autoSpaceDE w:val="0"/>
        <w:autoSpaceDN w:val="0"/>
        <w:spacing w:after="0" w:line="14" w:lineRule="exact"/>
        <w:rPr>
          <w:lang w:val="ru-RU"/>
        </w:rPr>
      </w:pPr>
    </w:p>
    <w:p w:rsidR="00A57D6F" w:rsidRDefault="00A57D6F" w:rsidP="00A57D6F">
      <w:pPr>
        <w:spacing w:after="0"/>
        <w:rPr>
          <w:lang w:val="ru-RU"/>
        </w:rPr>
        <w:sectPr w:rsidR="00A57D6F">
          <w:pgSz w:w="16840" w:h="11900"/>
          <w:pgMar w:top="284" w:right="640" w:bottom="1440" w:left="666" w:header="720" w:footer="720" w:gutter="0"/>
          <w:cols w:space="720"/>
        </w:sectPr>
      </w:pPr>
    </w:p>
    <w:p w:rsidR="00A57D6F" w:rsidRDefault="00A57D6F" w:rsidP="00A57D6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114"/>
        <w:gridCol w:w="528"/>
        <w:gridCol w:w="1104"/>
        <w:gridCol w:w="1142"/>
        <w:gridCol w:w="864"/>
        <w:gridCol w:w="4910"/>
        <w:gridCol w:w="1082"/>
        <w:gridCol w:w="3290"/>
      </w:tblGrid>
      <w:tr w:rsidR="00A57D6F" w:rsidRPr="00327EA4" w:rsidTr="00A57D6F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.2023 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.2023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чтении стихотворных произведений о чудесах и превращении, словесной игре и фантазии (не менее трёх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произведений). Например, К. И. Чуковский «Путаница», И. П.</w:t>
            </w:r>
          </w:p>
          <w:p w:rsidR="00A57D6F" w:rsidRDefault="00A57D6F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Токмакова «Мы играли в хохотушки», И. М. Пивоварова «Кулинаки-пулинаки», «Я палочкой волшебной…», В В Лунин «Я видела чудо», Р. С. Сеф «Чудо», Б. В. Заходер «Моя вообразилия», Ю. П. Мориц«Сто фантазий», Ю. Тувим «Чудеса», английские народные песни и небылицы в переводе К. И. Чуковского и С. Я. Маршака;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выделение ключевых слов, которые определяют необычность, сказочность событий произведения,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нахождение созвучных слов (рифм), наблюдение за ритмом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стихотворного текста, составление интонационного рисунка с опорой на знаки препинания, объяснение значения слова с использованием словаря;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на тему «О каком чуде ты мечтаешь», передача своих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впечатлений от прочитанного произведения в высказывании (не менее 3 предложений) или в рисунке;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Задание на сравнение произведений на одну тему разных авторов: прозаическое или стихотворное, жанр (рассказ, стихотворение, сказка, загадка, скороговорка, потешка);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Выразительное чтение стихотворений с опорой на интонационный рисунок;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форма учебника «Литературное чтение». 1 класс. В 2-х ч. Ч. 2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media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content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/7700/)</w:t>
            </w:r>
          </w:p>
        </w:tc>
      </w:tr>
      <w:tr w:rsidR="00A57D6F" w:rsidTr="00A57D6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.2023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 в библиотеку, нахождение книги по определённой теме;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44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</w:p>
        </w:tc>
      </w:tr>
      <w:tr w:rsidR="00A57D6F" w:rsidTr="00A57D6F">
        <w:trPr>
          <w:trHeight w:hRule="exact" w:val="350"/>
        </w:trPr>
        <w:tc>
          <w:tcPr>
            <w:tcW w:w="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29</w:t>
            </w:r>
          </w:p>
        </w:tc>
        <w:tc>
          <w:tcPr>
            <w:tcW w:w="123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D6F" w:rsidRDefault="00A57D6F"/>
        </w:tc>
      </w:tr>
      <w:tr w:rsidR="00A57D6F" w:rsidTr="00A57D6F">
        <w:trPr>
          <w:trHeight w:hRule="exact" w:val="348"/>
        </w:trPr>
        <w:tc>
          <w:tcPr>
            <w:tcW w:w="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123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D6F" w:rsidRDefault="00A57D6F"/>
        </w:tc>
      </w:tr>
      <w:tr w:rsidR="00A57D6F" w:rsidTr="00A57D6F">
        <w:trPr>
          <w:trHeight w:hRule="exact" w:val="520"/>
        </w:trPr>
        <w:tc>
          <w:tcPr>
            <w:tcW w:w="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44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0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D6F" w:rsidRDefault="00A57D6F"/>
        </w:tc>
      </w:tr>
    </w:tbl>
    <w:p w:rsidR="00A57D6F" w:rsidRDefault="00A57D6F" w:rsidP="00A57D6F">
      <w:pPr>
        <w:autoSpaceDE w:val="0"/>
        <w:autoSpaceDN w:val="0"/>
        <w:spacing w:after="0" w:line="14" w:lineRule="exact"/>
      </w:pPr>
    </w:p>
    <w:p w:rsidR="00A57D6F" w:rsidRDefault="00A57D6F" w:rsidP="00A57D6F">
      <w:pPr>
        <w:spacing w:after="0"/>
        <w:sectPr w:rsidR="00A57D6F">
          <w:pgSz w:w="16840" w:h="11900"/>
          <w:pgMar w:top="284" w:right="640" w:bottom="1440" w:left="666" w:header="720" w:footer="720" w:gutter="0"/>
          <w:cols w:space="720"/>
        </w:sectPr>
      </w:pPr>
    </w:p>
    <w:p w:rsidR="00A57D6F" w:rsidRDefault="00A57D6F" w:rsidP="00A57D6F">
      <w:pPr>
        <w:autoSpaceDE w:val="0"/>
        <w:autoSpaceDN w:val="0"/>
        <w:spacing w:after="78" w:line="220" w:lineRule="exact"/>
      </w:pPr>
    </w:p>
    <w:p w:rsidR="00A57D6F" w:rsidRDefault="00A57D6F" w:rsidP="00A57D6F">
      <w:pPr>
        <w:autoSpaceDE w:val="0"/>
        <w:autoSpaceDN w:val="0"/>
        <w:spacing w:after="320" w:line="228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57D6F" w:rsidTr="00A57D6F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61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61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68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A57D6F" w:rsidTr="00A57D6F">
        <w:trPr>
          <w:trHeight w:hRule="exact" w:val="828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7D6F" w:rsidRDefault="00A57D6F">
            <w:pPr>
              <w:spacing w:after="0" w:line="240" w:lineRule="auto"/>
            </w:pPr>
          </w:p>
        </w:tc>
        <w:tc>
          <w:tcPr>
            <w:tcW w:w="3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7D6F" w:rsidRDefault="00A57D6F">
            <w:pPr>
              <w:spacing w:after="0" w:line="240" w:lineRule="auto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61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61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7D6F" w:rsidRDefault="00A57D6F">
            <w:pPr>
              <w:spacing w:after="0" w:line="240" w:lineRule="auto"/>
            </w:pPr>
          </w:p>
        </w:tc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7D6F" w:rsidRDefault="00A57D6F">
            <w:pPr>
              <w:spacing w:after="0" w:line="240" w:lineRule="auto"/>
            </w:pPr>
          </w:p>
        </w:tc>
      </w:tr>
      <w:tr w:rsidR="008531B7" w:rsidTr="008531B7">
        <w:trPr>
          <w:trHeight w:hRule="exact" w:val="132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Здравствуй школа! Первый школьный учебник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«Азбука». Речь устная и письменная.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1B7" w:rsidRPr="004D1A8D" w:rsidRDefault="0060120B" w:rsidP="008531B7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</w:t>
            </w:r>
            <w:r w:rsidR="008531B7">
              <w:rPr>
                <w:rFonts w:ascii="Times New Roman" w:hAnsi="Times New Roman"/>
                <w:lang w:val="ru-RU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8531B7" w:rsidTr="008531B7">
        <w:trPr>
          <w:trHeight w:hRule="exact" w:val="10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61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Предложение и слово. Кто любит трудиться, тому без дела не сидится.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1B7" w:rsidRPr="004D1A8D" w:rsidRDefault="0060120B" w:rsidP="008531B7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</w:t>
            </w:r>
            <w:r w:rsidR="008531B7">
              <w:rPr>
                <w:rFonts w:ascii="Times New Roman" w:hAnsi="Times New Roman"/>
                <w:lang w:val="ru-RU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8531B7" w:rsidTr="008531B7">
        <w:trPr>
          <w:trHeight w:hRule="exact" w:val="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68" w:lineRule="auto"/>
              <w:ind w:left="72" w:right="318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Слово и слог.  Люби все живое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1B7" w:rsidRPr="009D14E9" w:rsidRDefault="0060120B" w:rsidP="008531B7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</w:t>
            </w:r>
            <w:r w:rsidR="008531B7">
              <w:rPr>
                <w:rFonts w:ascii="Times New Roman" w:hAnsi="Times New Roman"/>
                <w:lang w:val="ru-RU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8531B7" w:rsidTr="008531B7">
        <w:trPr>
          <w:trHeight w:hRule="exact" w:val="99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1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Слог. Ударение.  Не нужен и клад, когда в семье лад.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1B7" w:rsidRPr="009D14E9" w:rsidRDefault="0060120B" w:rsidP="008531B7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8531B7">
              <w:rPr>
                <w:rFonts w:ascii="Times New Roman" w:hAnsi="Times New Roman"/>
                <w:lang w:val="ru-RU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8531B7" w:rsidTr="008531B7">
        <w:trPr>
          <w:trHeight w:hRule="exact" w:val="113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Звуки в окружающем мире и речи. Согласие крепче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каменных стен.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1B7" w:rsidRPr="009D14E9" w:rsidRDefault="0060120B" w:rsidP="008531B7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  <w:r w:rsidR="008531B7">
              <w:rPr>
                <w:rFonts w:ascii="Times New Roman" w:hAnsi="Times New Roman"/>
                <w:lang w:val="ru-RU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8531B7" w:rsidTr="008531B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Гласные и согласные звуки. Край родной, навек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любимый.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1B7" w:rsidRPr="009D14E9" w:rsidRDefault="0060120B" w:rsidP="008531B7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="008531B7">
              <w:rPr>
                <w:rFonts w:ascii="Times New Roman" w:hAnsi="Times New Roman"/>
                <w:lang w:val="ru-RU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8531B7" w:rsidTr="008531B7">
        <w:trPr>
          <w:trHeight w:hRule="exact" w:val="139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образуется слог? Век живи, век учись. Повторение –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мать учения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1B7" w:rsidRPr="009D14E9" w:rsidRDefault="0060120B" w:rsidP="008531B7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8531B7">
              <w:rPr>
                <w:rFonts w:ascii="Times New Roman" w:hAnsi="Times New Roman"/>
                <w:lang w:val="ru-RU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8531B7" w:rsidTr="008531B7">
        <w:trPr>
          <w:trHeight w:hRule="exact" w:val="126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8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  [а]. Буквы А, а, их функции.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Азбука – к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мудрости ступенька.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1B7" w:rsidRPr="009D14E9" w:rsidRDefault="0060120B" w:rsidP="008531B7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8531B7">
              <w:rPr>
                <w:rFonts w:ascii="Times New Roman" w:hAnsi="Times New Roman"/>
                <w:lang w:val="ru-RU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8531B7" w:rsidTr="008531B7">
        <w:trPr>
          <w:trHeight w:hRule="exact" w:val="16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61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 [о]. Буквы О, о. Кто скоро помог, тот дважды помог. Вн/чт. Русская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народная сказка «Маша и медведь».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1B7" w:rsidRPr="009D14E9" w:rsidRDefault="0060120B" w:rsidP="008531B7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8531B7">
              <w:rPr>
                <w:rFonts w:ascii="Times New Roman" w:hAnsi="Times New Roman"/>
                <w:lang w:val="ru-RU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61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8531B7" w:rsidTr="008531B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 [и], буквы И, и. Нет друга – ищи, а нашел – береги.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1B7" w:rsidRPr="009D14E9" w:rsidRDefault="0060120B" w:rsidP="008531B7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  <w:r w:rsidR="008531B7">
              <w:rPr>
                <w:rFonts w:ascii="Times New Roman" w:hAnsi="Times New Roman"/>
                <w:lang w:val="ru-RU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8531B7" w:rsidTr="008531B7">
        <w:trPr>
          <w:trHeight w:hRule="exact" w:val="11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80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 [ы], буква ы.  Не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стыдно не знать, стыдно не учиться.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1B7" w:rsidRDefault="0060120B" w:rsidP="008531B7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lang w:val="ru-RU"/>
              </w:rPr>
              <w:t>27</w:t>
            </w:r>
            <w:r w:rsidR="008531B7">
              <w:rPr>
                <w:rFonts w:ascii="Times New Roman" w:hAnsi="Times New Roman"/>
                <w:lang w:val="ru-RU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57D6F" w:rsidRDefault="00A57D6F" w:rsidP="00A57D6F">
      <w:pPr>
        <w:autoSpaceDE w:val="0"/>
        <w:autoSpaceDN w:val="0"/>
        <w:spacing w:after="0" w:line="14" w:lineRule="exact"/>
      </w:pPr>
    </w:p>
    <w:p w:rsidR="00A57D6F" w:rsidRDefault="00A57D6F" w:rsidP="00A57D6F">
      <w:pPr>
        <w:spacing w:after="0"/>
        <w:sectPr w:rsidR="00A57D6F">
          <w:pgSz w:w="11900" w:h="16840"/>
          <w:pgMar w:top="298" w:right="650" w:bottom="760" w:left="666" w:header="720" w:footer="720" w:gutter="0"/>
          <w:cols w:space="720"/>
        </w:sectPr>
      </w:pPr>
    </w:p>
    <w:p w:rsidR="00A57D6F" w:rsidRDefault="00A57D6F" w:rsidP="00A57D6F">
      <w:pPr>
        <w:autoSpaceDE w:val="0"/>
        <w:autoSpaceDN w:val="0"/>
        <w:spacing w:after="66" w:line="220" w:lineRule="exact"/>
      </w:pPr>
    </w:p>
    <w:tbl>
      <w:tblPr>
        <w:tblW w:w="1059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8"/>
        <w:gridCol w:w="3157"/>
        <w:gridCol w:w="737"/>
        <w:gridCol w:w="1626"/>
        <w:gridCol w:w="1675"/>
        <w:gridCol w:w="1241"/>
        <w:gridCol w:w="1580"/>
      </w:tblGrid>
      <w:tr w:rsidR="008531B7" w:rsidTr="0099269E">
        <w:trPr>
          <w:trHeight w:hRule="exact" w:val="1234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8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Гласный звук [у], буквы У, у. Ученье – путь к уменью.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1B7" w:rsidRPr="009D14E9" w:rsidRDefault="0060120B" w:rsidP="008531B7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</w:t>
            </w:r>
            <w:r w:rsidR="008531B7">
              <w:rPr>
                <w:rFonts w:ascii="Times New Roman" w:hAnsi="Times New Roman"/>
                <w:lang w:val="ru-RU"/>
              </w:rPr>
              <w:t>.09.2022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8531B7" w:rsidRPr="0060120B" w:rsidTr="0099269E">
        <w:trPr>
          <w:trHeight w:hRule="exact" w:val="1234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[н], [н’], буквы Н, н. Труд кормит, а лень портит.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1B7" w:rsidRPr="009D14E9" w:rsidRDefault="0060120B" w:rsidP="008531B7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03.10.</w:t>
            </w:r>
            <w:r w:rsidR="008531B7">
              <w:rPr>
                <w:rFonts w:ascii="Times New Roman" w:hAnsi="Times New Roman"/>
                <w:lang w:val="ru-RU"/>
              </w:rPr>
              <w:t>.2022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Pr="0060120B" w:rsidRDefault="008531B7" w:rsidP="008531B7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 w:rsidRPr="0060120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8531B7" w:rsidRPr="0060120B" w:rsidTr="00327EA4">
        <w:trPr>
          <w:trHeight w:hRule="exact" w:val="1080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Pr="0060120B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 w:rsidRPr="0060120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1" w:lineRule="auto"/>
              <w:ind w:right="144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[с], [с’], буквы С, с. Старый друг лучше новых двух.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Pr="0060120B" w:rsidRDefault="008531B7" w:rsidP="008531B7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 w:rsidRPr="0060120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Pr="0060120B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 w:rsidRPr="0060120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Pr="0060120B" w:rsidRDefault="008531B7" w:rsidP="008531B7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 w:rsidRPr="0060120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1B7" w:rsidRPr="00AD6B58" w:rsidRDefault="0060120B" w:rsidP="008531B7">
            <w:pPr>
              <w:autoSpaceDE w:val="0"/>
              <w:autoSpaceDN w:val="0"/>
              <w:spacing w:before="96" w:after="0" w:line="23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</w:t>
            </w:r>
            <w:r w:rsidR="008531B7">
              <w:rPr>
                <w:rFonts w:ascii="Times New Roman" w:hAnsi="Times New Roman"/>
                <w:lang w:val="ru-RU"/>
              </w:rPr>
              <w:t>.10.2022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8531B7" w:rsidTr="0099269E">
        <w:trPr>
          <w:trHeight w:hRule="exact" w:val="1156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61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Звуки [к], [к’], буквы К, к. Каков мастер, такова 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1B7" w:rsidRPr="00AD6B58" w:rsidRDefault="0060120B" w:rsidP="008531B7">
            <w:pPr>
              <w:autoSpaceDE w:val="0"/>
              <w:autoSpaceDN w:val="0"/>
              <w:spacing w:before="96" w:after="0" w:line="233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</w:t>
            </w:r>
            <w:r w:rsidR="008531B7">
              <w:rPr>
                <w:rFonts w:ascii="Times New Roman" w:hAnsi="Times New Roman"/>
                <w:lang w:val="ru-RU"/>
              </w:rPr>
              <w:t>.10.2022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1B7" w:rsidRDefault="008531B7" w:rsidP="008531B7">
            <w:pPr>
              <w:autoSpaceDE w:val="0"/>
              <w:autoSpaceDN w:val="0"/>
              <w:spacing w:before="100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A7527C" w:rsidTr="0099269E">
        <w:trPr>
          <w:trHeight w:hRule="exact" w:val="878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6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[т], [т’],буквы Т, т. А.С. Пушкин. «Сказки».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27C" w:rsidRPr="00AD6B58" w:rsidRDefault="0060120B" w:rsidP="00A7527C">
            <w:pPr>
              <w:autoSpaceDE w:val="0"/>
              <w:autoSpaceDN w:val="0"/>
              <w:spacing w:before="96" w:after="0" w:line="23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  <w:r w:rsidR="00A7527C">
              <w:rPr>
                <w:rFonts w:ascii="Times New Roman" w:hAnsi="Times New Roman"/>
                <w:lang w:val="ru-RU"/>
              </w:rPr>
              <w:t>.10.2022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A7527C" w:rsidTr="0099269E">
        <w:trPr>
          <w:trHeight w:hRule="exact" w:val="878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17.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[л], [л’], буквы Л, л.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27C" w:rsidRPr="00AD6B58" w:rsidRDefault="0060120B" w:rsidP="00A7527C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  <w:r w:rsidR="00A7527C">
              <w:rPr>
                <w:rFonts w:ascii="Times New Roman" w:hAnsi="Times New Roman"/>
                <w:lang w:val="ru-RU"/>
              </w:rPr>
              <w:t>.10.2022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A7527C" w:rsidTr="0099269E">
        <w:trPr>
          <w:trHeight w:hRule="exact" w:val="956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18.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68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[л], [л’], буквы Л, л. К.И. Чуковский. «Сказки».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27C" w:rsidRPr="00AD6B58" w:rsidRDefault="0060120B" w:rsidP="00A7527C">
            <w:pPr>
              <w:autoSpaceDE w:val="0"/>
              <w:autoSpaceDN w:val="0"/>
              <w:spacing w:before="96" w:after="0" w:line="23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A7527C">
              <w:rPr>
                <w:rFonts w:ascii="Times New Roman" w:hAnsi="Times New Roman"/>
                <w:lang w:val="ru-RU"/>
              </w:rPr>
              <w:t>.10.2022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A7527C" w:rsidTr="0099269E">
        <w:trPr>
          <w:trHeight w:hRule="exact" w:val="1064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[р], [р’], буквы Р, р. А.С. Пушкин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«Сказка о рыбаке и рыбке».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27C" w:rsidRPr="00AD6B58" w:rsidRDefault="0060120B" w:rsidP="00A7527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  <w:r w:rsidR="00A7527C">
              <w:rPr>
                <w:rFonts w:ascii="Times New Roman" w:hAnsi="Times New Roman"/>
                <w:lang w:val="ru-RU"/>
              </w:rPr>
              <w:t>.10.2022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A7527C" w:rsidTr="0099269E">
        <w:trPr>
          <w:trHeight w:hRule="exact" w:val="878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[в], [в’], буквы В, в. Век живи, век учись.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27C" w:rsidRPr="00AD6B58" w:rsidRDefault="0060120B" w:rsidP="00A7527C">
            <w:pPr>
              <w:autoSpaceDE w:val="0"/>
              <w:autoSpaceDN w:val="0"/>
              <w:spacing w:before="96" w:after="0" w:line="23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A7527C">
              <w:rPr>
                <w:rFonts w:ascii="Times New Roman" w:hAnsi="Times New Roman"/>
                <w:lang w:val="ru-RU"/>
              </w:rPr>
              <w:t>.10.2022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A7527C" w:rsidTr="0099269E">
        <w:trPr>
          <w:trHeight w:hRule="exact" w:val="776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68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Чтение слогов и слов с буквами В, в.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27C" w:rsidRPr="009D14E9" w:rsidRDefault="0060120B" w:rsidP="00A7527C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A7527C">
              <w:rPr>
                <w:rFonts w:ascii="Times New Roman" w:hAnsi="Times New Roman"/>
                <w:lang w:val="ru-RU"/>
              </w:rPr>
              <w:t>.10.2022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7527C" w:rsidTr="0099269E">
        <w:trPr>
          <w:trHeight w:hRule="exact" w:val="1475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Гласные буквы Е, е в начале слова и после гласных.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Вн/чт. Русская народная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сказка «По щучьему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веленью».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27C" w:rsidRPr="009D14E9" w:rsidRDefault="0060120B" w:rsidP="00A7527C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  <w:r w:rsidR="00A7527C">
              <w:rPr>
                <w:rFonts w:ascii="Times New Roman" w:hAnsi="Times New Roman"/>
                <w:lang w:val="ru-RU"/>
              </w:rPr>
              <w:t>.10.2022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7527C" w:rsidTr="0099269E">
        <w:trPr>
          <w:trHeight w:hRule="exact" w:val="1796"/>
        </w:trPr>
        <w:tc>
          <w:tcPr>
            <w:tcW w:w="57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100" w:after="0" w:line="261" w:lineRule="auto"/>
              <w:ind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Буква Е – показатель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мягкости предшествующего согласного. Чтение слов с буквой Е, е.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27C" w:rsidRPr="009D14E9" w:rsidRDefault="0060120B" w:rsidP="00A7527C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  <w:r w:rsidR="00A7527C">
              <w:rPr>
                <w:rFonts w:ascii="Times New Roman" w:hAnsi="Times New Roman"/>
                <w:lang w:val="ru-RU"/>
              </w:rPr>
              <w:t>.10.2022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100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7527C" w:rsidTr="0099269E">
        <w:trPr>
          <w:trHeight w:hRule="exact" w:val="878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61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[п], [п’], буквы П, п. Красуйся, град Петров!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27C" w:rsidRPr="009D14E9" w:rsidRDefault="0060120B" w:rsidP="00A7527C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  <w:r w:rsidR="00A7527C">
              <w:rPr>
                <w:rFonts w:ascii="Times New Roman" w:hAnsi="Times New Roman"/>
                <w:lang w:val="ru-RU"/>
              </w:rPr>
              <w:t>.10.2022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7527C" w:rsidTr="0099269E">
        <w:trPr>
          <w:trHeight w:hRule="exact" w:val="780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Чтение слов с буквой П, п.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27C" w:rsidRPr="009D14E9" w:rsidRDefault="0060120B" w:rsidP="00A7527C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07.11</w:t>
            </w:r>
            <w:r w:rsidR="00A7527C">
              <w:rPr>
                <w:rFonts w:ascii="Times New Roman" w:hAnsi="Times New Roman"/>
                <w:lang w:val="ru-RU"/>
              </w:rPr>
              <w:t>.2022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61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A7527C" w:rsidTr="0099269E">
        <w:trPr>
          <w:trHeight w:hRule="exact" w:val="758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26.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61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Звуки [м], [м’], буквы М, м. Москва – столица России.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27C" w:rsidRPr="009D14E9" w:rsidRDefault="0060120B" w:rsidP="00A7527C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</w:t>
            </w:r>
            <w:r w:rsidR="00A7527C">
              <w:rPr>
                <w:rFonts w:ascii="Times New Roman" w:hAnsi="Times New Roman"/>
                <w:lang w:val="ru-RU"/>
              </w:rPr>
              <w:t>.11.2022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A7527C" w:rsidTr="0099269E">
        <w:trPr>
          <w:trHeight w:hRule="exact" w:val="1660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сведений о букве М. Обобщение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изученного о буквах и звуках.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Pr="00F43448" w:rsidRDefault="0060120B" w:rsidP="00A7527C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A7527C">
              <w:rPr>
                <w:rFonts w:ascii="Times New Roman" w:hAnsi="Times New Roman"/>
                <w:lang w:val="ru-RU"/>
              </w:rPr>
              <w:t>.11.2022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527C" w:rsidRDefault="00A7527C" w:rsidP="00A7527C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99269E" w:rsidRPr="0099269E" w:rsidRDefault="0099269E" w:rsidP="0099269E">
      <w:pPr>
        <w:tabs>
          <w:tab w:val="left" w:pos="1950"/>
        </w:tabs>
      </w:pPr>
    </w:p>
    <w:tbl>
      <w:tblPr>
        <w:tblW w:w="1071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84"/>
        <w:gridCol w:w="3193"/>
        <w:gridCol w:w="745"/>
        <w:gridCol w:w="1645"/>
        <w:gridCol w:w="1694"/>
        <w:gridCol w:w="1255"/>
        <w:gridCol w:w="1598"/>
      </w:tblGrid>
      <w:tr w:rsidR="0099269E" w:rsidTr="007D162F">
        <w:trPr>
          <w:trHeight w:hRule="exact" w:val="753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[з], [з’], буквы З, з. О братьях наших меньших.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269E" w:rsidRPr="00F43448" w:rsidRDefault="0099269E" w:rsidP="002C4FD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14.11.2022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9269E" w:rsidTr="007D162F">
        <w:trPr>
          <w:trHeight w:hRule="exact" w:val="1373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Закрепление умения читать предложения с буквами З, з. Сопоставление слогов и слов с буквами з и с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269E" w:rsidRPr="00F43448" w:rsidRDefault="0099269E" w:rsidP="002C4FD0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15.11.2022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9269E" w:rsidTr="007D162F">
        <w:trPr>
          <w:trHeight w:hRule="exact" w:val="1153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[б], [б’], буквы Б, б. А.С. Пушкин «Сказка о царе Салтане».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269E" w:rsidRPr="00F43448" w:rsidRDefault="0099269E" w:rsidP="002C4FD0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16.11.2022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99269E" w:rsidTr="007D162F">
        <w:trPr>
          <w:trHeight w:hRule="exact" w:val="118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31.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знаний о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буквах Б, б. Сопоставление букв б – п в словах и слогах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269E" w:rsidRPr="00F43448" w:rsidRDefault="0099269E" w:rsidP="002C4FD0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21.11.2022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99269E" w:rsidTr="007D162F">
        <w:trPr>
          <w:trHeight w:hRule="exact" w:val="118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Звуки [д], [д’], буквы Д, д. Терпение и труд все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перетрут.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269E" w:rsidRPr="00F43448" w:rsidRDefault="0099269E" w:rsidP="002C4FD0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22.11.2022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9269E" w:rsidTr="007D162F">
        <w:trPr>
          <w:trHeight w:hRule="exact" w:val="117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Буквы Д, д (закрепление). Сопоставление букв д – т в слогах и словах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269E" w:rsidRPr="00F43448" w:rsidRDefault="0099269E" w:rsidP="002C4FD0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23.11.2022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9269E" w:rsidTr="007D162F">
        <w:trPr>
          <w:trHeight w:hRule="exact" w:val="1192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8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 Я, я, обозначающая два звука [й’а]. Россия –Родина моя.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269E" w:rsidRPr="00F43448" w:rsidRDefault="0099269E" w:rsidP="002C4FD0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28.11.2022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9269E" w:rsidTr="007D162F">
        <w:trPr>
          <w:trHeight w:hRule="exact" w:val="103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Буква Я – показатель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мягкости предшествующего согласного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269E" w:rsidRPr="00F43448" w:rsidRDefault="0099269E" w:rsidP="002C4FD0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29.11.2022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9269E" w:rsidTr="007D162F">
        <w:trPr>
          <w:trHeight w:hRule="exact" w:val="164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[г], [г’], буквы Г, г. Смысловая связь слов в предложении. Не делай другим того, чего себе не пожелаешь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269E" w:rsidRPr="00F43448" w:rsidRDefault="0099269E" w:rsidP="002C4FD0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30.11.2022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9269E" w:rsidTr="007D162F">
        <w:trPr>
          <w:trHeight w:hRule="exact" w:val="1488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Парные согласные звуки [г], [г’] и [к], [к’].</w:t>
            </w:r>
          </w:p>
          <w:p w:rsidR="0099269E" w:rsidRDefault="0099269E" w:rsidP="002C4FD0">
            <w:pPr>
              <w:autoSpaceDE w:val="0"/>
              <w:autoSpaceDN w:val="0"/>
              <w:spacing w:before="70" w:after="0" w:line="26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Сопоставление слогов и слов с буквами г и к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269E" w:rsidRPr="00F43448" w:rsidRDefault="0099269E" w:rsidP="002C4FD0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05.12.2022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99269E" w:rsidTr="007D162F">
        <w:trPr>
          <w:trHeight w:hRule="exact" w:val="108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lastRenderedPageBreak/>
              <w:t>38.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Мягкий согласный звук [ч’], буквы Ч, ч. Делу время, а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потехе час.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269E" w:rsidRPr="00F43448" w:rsidRDefault="0099269E" w:rsidP="002C4FD0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06.12.2022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99269E" w:rsidTr="007D162F">
        <w:trPr>
          <w:trHeight w:hRule="exact" w:val="118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39.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Буквы Ч, ч (закрепление). Правописание сочетаний ча, чу.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269E" w:rsidRPr="00F43448" w:rsidRDefault="0099269E" w:rsidP="002C4FD0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07.12.2022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right="57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</w:t>
            </w:r>
          </w:p>
        </w:tc>
      </w:tr>
      <w:tr w:rsidR="0099269E" w:rsidTr="007D162F">
        <w:trPr>
          <w:trHeight w:hRule="exact" w:val="1553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40.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162F" w:rsidRDefault="0099269E" w:rsidP="002C4FD0">
            <w:pPr>
              <w:autoSpaceDE w:val="0"/>
              <w:autoSpaceDN w:val="0"/>
              <w:spacing w:before="100" w:after="0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Буква Ь как показатель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мягкости согласных звуков. Красна птица опереньем, а человек уменьем.</w:t>
            </w: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7D162F" w:rsidRPr="007D162F" w:rsidRDefault="007D162F" w:rsidP="007D162F">
            <w:pPr>
              <w:rPr>
                <w:lang w:val="ru-RU"/>
              </w:rPr>
            </w:pPr>
          </w:p>
          <w:p w:rsidR="0099269E" w:rsidRPr="007D162F" w:rsidRDefault="007D162F" w:rsidP="007D162F">
            <w:pPr>
              <w:tabs>
                <w:tab w:val="left" w:pos="2250"/>
              </w:tabs>
              <w:rPr>
                <w:lang w:val="ru-RU"/>
              </w:rPr>
            </w:pPr>
            <w:r>
              <w:rPr>
                <w:lang w:val="ru-RU"/>
              </w:rPr>
              <w:tab/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269E" w:rsidRPr="00F43448" w:rsidRDefault="0099269E" w:rsidP="002C4FD0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12.12.2022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269E" w:rsidRDefault="0099269E" w:rsidP="002C4FD0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</w:tbl>
    <w:p w:rsidR="00A57D6F" w:rsidRPr="0099269E" w:rsidRDefault="00A57D6F" w:rsidP="0099269E">
      <w:pPr>
        <w:tabs>
          <w:tab w:val="left" w:pos="1950"/>
        </w:tabs>
        <w:sectPr w:rsidR="00A57D6F" w:rsidRPr="0099269E">
          <w:pgSz w:w="11900" w:h="16840"/>
          <w:pgMar w:top="284" w:right="650" w:bottom="662" w:left="666" w:header="720" w:footer="720" w:gutter="0"/>
          <w:cols w:space="720"/>
        </w:sectPr>
      </w:pPr>
    </w:p>
    <w:p w:rsidR="00A57D6F" w:rsidRDefault="00A57D6F" w:rsidP="00A57D6F">
      <w:pPr>
        <w:autoSpaceDE w:val="0"/>
        <w:autoSpaceDN w:val="0"/>
        <w:spacing w:after="66" w:line="220" w:lineRule="exact"/>
      </w:pPr>
    </w:p>
    <w:p w:rsidR="00A57D6F" w:rsidRDefault="00A57D6F" w:rsidP="00A57D6F">
      <w:pPr>
        <w:autoSpaceDE w:val="0"/>
        <w:autoSpaceDN w:val="0"/>
        <w:spacing w:after="0" w:line="14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E65778" w:rsidTr="00A7527C">
        <w:trPr>
          <w:trHeight w:hRule="exact" w:val="10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Буква Ь как показатель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мягкости предшествующих согласных звуков.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78" w:rsidRPr="00F43448" w:rsidRDefault="002E029D" w:rsidP="00E65778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  <w:r w:rsidR="00E65778">
              <w:rPr>
                <w:rFonts w:ascii="Times New Roman" w:hAnsi="Times New Roman"/>
                <w:lang w:val="ru-RU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E65778" w:rsidTr="00A7527C">
        <w:trPr>
          <w:trHeight w:hRule="exact" w:val="110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Твердый согласный звук [ш], буквы Ш, ш . Мало уметь читать, надо уметь думать.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78" w:rsidRPr="00F43448" w:rsidRDefault="002E029D" w:rsidP="00E65778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="00E65778">
              <w:rPr>
                <w:rFonts w:ascii="Times New Roman" w:hAnsi="Times New Roman"/>
                <w:lang w:val="ru-RU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ос;</w:t>
            </w:r>
          </w:p>
        </w:tc>
      </w:tr>
      <w:tr w:rsidR="00E65778" w:rsidTr="00A7527C">
        <w:trPr>
          <w:trHeight w:hRule="exact" w:val="7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 [ш], буквы  Ш, ш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(закрепление). Сочетание ши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78" w:rsidRPr="00F43448" w:rsidRDefault="002E029D" w:rsidP="00E65778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E65778">
              <w:rPr>
                <w:rFonts w:ascii="Times New Roman" w:hAnsi="Times New Roman"/>
                <w:lang w:val="ru-RU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E65778" w:rsidTr="00A7527C">
        <w:trPr>
          <w:trHeight w:hRule="exact" w:val="10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Твердый согласный звук [ж], буквы  Ж, ж. Где дружбой дорожат, там враги дрожат.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78" w:rsidRPr="00F43448" w:rsidRDefault="002E029D" w:rsidP="00E65778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E65778">
              <w:rPr>
                <w:rFonts w:ascii="Times New Roman" w:hAnsi="Times New Roman"/>
                <w:lang w:val="ru-RU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E65778" w:rsidTr="00A7527C">
        <w:trPr>
          <w:trHeight w:hRule="exact" w:val="102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Буквы Ж, ж, сопоставление звуков [ж] и [ш]. Сочетания жи-ши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78" w:rsidRPr="00F43448" w:rsidRDefault="002E029D" w:rsidP="00E65778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E65778">
              <w:rPr>
                <w:rFonts w:ascii="Times New Roman" w:hAnsi="Times New Roman"/>
                <w:lang w:val="ru-RU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E65778" w:rsidTr="00A7527C">
        <w:trPr>
          <w:trHeight w:hRule="exact" w:val="11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8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 Ё, ё, обозначающая два звука [й’о]. Люби все живое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78" w:rsidRPr="00F43448" w:rsidRDefault="00AD5395" w:rsidP="00E65778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  <w:r w:rsidR="00E65778">
              <w:rPr>
                <w:rFonts w:ascii="Times New Roman" w:hAnsi="Times New Roman"/>
                <w:lang w:val="ru-RU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E65778" w:rsidTr="00A7527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Буква Ё – показатель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мягкости предшествующего согласного в слоге-слиянии.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78" w:rsidRPr="00F43448" w:rsidRDefault="00AD5395" w:rsidP="00E65778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</w:t>
            </w:r>
            <w:r w:rsidR="00E65778">
              <w:rPr>
                <w:rFonts w:ascii="Times New Roman" w:hAnsi="Times New Roman"/>
                <w:lang w:val="ru-RU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65778" w:rsidTr="00A7527C">
        <w:trPr>
          <w:trHeight w:hRule="exact" w:val="81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 [й’], буква Й, й. Жить –Родине служить.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78" w:rsidRPr="00715A65" w:rsidRDefault="00E65778" w:rsidP="00E65778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65778" w:rsidTr="00A7527C">
        <w:trPr>
          <w:trHeight w:hRule="exact" w:val="112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8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[х], [х’], буквы Х, х. Без труда хлеб не родится никогда.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78" w:rsidRPr="00715A65" w:rsidRDefault="00AD5395" w:rsidP="00E65778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  <w:r w:rsidR="00E65778">
              <w:rPr>
                <w:rFonts w:ascii="Times New Roman" w:hAnsi="Times New Roman"/>
                <w:lang w:val="ru-RU"/>
              </w:rPr>
              <w:t>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100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65778" w:rsidTr="00A7527C">
        <w:trPr>
          <w:trHeight w:hRule="exact" w:val="9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Чтение текстов о животных. Закрепление знаний о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буквах Х, 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78" w:rsidRPr="00715A65" w:rsidRDefault="00AD5395" w:rsidP="00E65778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  <w:r w:rsidR="00E65778">
              <w:rPr>
                <w:rFonts w:ascii="Times New Roman" w:hAnsi="Times New Roman"/>
                <w:lang w:val="ru-RU"/>
              </w:rPr>
              <w:t>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E65778" w:rsidTr="00A7527C">
        <w:trPr>
          <w:trHeight w:hRule="exact" w:val="14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Буква Ю, ю, обозначающая два звука [й’у]. С.Я. Маршак«Сказка о глупом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мышонке».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78" w:rsidRPr="00715A65" w:rsidRDefault="00E65778" w:rsidP="00E65778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ос;</w:t>
            </w:r>
          </w:p>
        </w:tc>
      </w:tr>
      <w:tr w:rsidR="00E65778" w:rsidTr="00A7527C">
        <w:trPr>
          <w:trHeight w:hRule="exact" w:val="113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100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Буква Ю – показатель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мягкости предшествующего согласного в слоге-слиянии.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5778" w:rsidRPr="00715A65" w:rsidRDefault="00AD5395" w:rsidP="00E65778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  <w:r w:rsidR="00E65778">
              <w:rPr>
                <w:rFonts w:ascii="Times New Roman" w:hAnsi="Times New Roman"/>
                <w:lang w:val="ru-RU"/>
              </w:rPr>
              <w:t>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5778" w:rsidRDefault="00E65778" w:rsidP="00E65778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</w:tbl>
    <w:p w:rsidR="00A57D6F" w:rsidRDefault="00A57D6F" w:rsidP="00A57D6F">
      <w:pPr>
        <w:autoSpaceDE w:val="0"/>
        <w:autoSpaceDN w:val="0"/>
        <w:spacing w:after="0" w:line="14" w:lineRule="exact"/>
        <w:rPr>
          <w:lang w:val="ru-RU"/>
        </w:rPr>
      </w:pPr>
    </w:p>
    <w:p w:rsidR="00A57D6F" w:rsidRDefault="00A57D6F" w:rsidP="00A57D6F">
      <w:pPr>
        <w:spacing w:after="0"/>
        <w:rPr>
          <w:lang w:val="ru-RU"/>
        </w:rPr>
        <w:sectPr w:rsidR="00A57D6F">
          <w:pgSz w:w="11900" w:h="16840"/>
          <w:pgMar w:top="284" w:right="650" w:bottom="470" w:left="666" w:header="720" w:footer="720" w:gutter="0"/>
          <w:cols w:space="720"/>
        </w:sectPr>
      </w:pPr>
    </w:p>
    <w:p w:rsidR="00A57D6F" w:rsidRDefault="00A57D6F" w:rsidP="00A57D6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57D6F" w:rsidTr="003B556E">
        <w:trPr>
          <w:trHeight w:hRule="exact" w:val="10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6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Твердый согласный звук [ц], буквы Ц, ц. Делу время,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потехе час.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D6F" w:rsidRDefault="00AD5395">
            <w:pPr>
              <w:autoSpaceDE w:val="0"/>
              <w:autoSpaceDN w:val="0"/>
              <w:spacing w:before="98" w:after="0" w:line="22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A57D6F" w:rsidTr="003B556E">
        <w:trPr>
          <w:trHeight w:hRule="exact" w:val="70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61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 [ц], буквы Ц, ц. (закрепление)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D6F" w:rsidRDefault="00AD5395">
            <w:pPr>
              <w:autoSpaceDE w:val="0"/>
              <w:autoSpaceDN w:val="0"/>
              <w:spacing w:before="98" w:after="0" w:line="22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23.01.2023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3B556E">
        <w:trPr>
          <w:trHeight w:hRule="exact" w:val="9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Гласный звук [э], Буквы Э, э. Как человек научился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летать.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715A65" w:rsidRDefault="00AD5395" w:rsidP="003B556E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  <w:r w:rsidR="003B556E">
              <w:rPr>
                <w:rFonts w:ascii="Times New Roman" w:hAnsi="Times New Roman"/>
                <w:lang w:val="ru-RU"/>
              </w:rPr>
              <w:t>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3B556E">
        <w:trPr>
          <w:trHeight w:hRule="exact" w:val="14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Мягкий согласный звук [щ’], буквы Щ, щ. Русская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народная сказка «По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щучьему велению».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715A65" w:rsidRDefault="00AD5395" w:rsidP="003B556E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  <w:r w:rsidR="003B556E">
              <w:rPr>
                <w:rFonts w:ascii="Times New Roman" w:hAnsi="Times New Roman"/>
                <w:lang w:val="ru-RU"/>
              </w:rPr>
              <w:t>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3B556E">
        <w:trPr>
          <w:trHeight w:hRule="exact" w:val="141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 [щ’], буквы Щ, щ (закрепление).</w:t>
            </w:r>
          </w:p>
          <w:p w:rsidR="003B556E" w:rsidRDefault="003B556E" w:rsidP="003B556E">
            <w:pPr>
              <w:autoSpaceDE w:val="0"/>
              <w:autoSpaceDN w:val="0"/>
              <w:spacing w:before="70" w:after="0" w:line="26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Правописание сочетаний ча-ща, чу-щу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715A65" w:rsidRDefault="003B556E" w:rsidP="003B556E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3B556E">
        <w:trPr>
          <w:trHeight w:hRule="exact" w:val="6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100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Звуки [ф], [ф’], буквы Ф, ф. "Играют волны, ветер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свищет…».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715A65" w:rsidRDefault="00AD5395" w:rsidP="003B556E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31.01</w:t>
            </w:r>
            <w:r w:rsidR="003B556E">
              <w:rPr>
                <w:rFonts w:ascii="Times New Roman" w:hAnsi="Times New Roman"/>
                <w:lang w:val="ru-RU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3B556E">
        <w:trPr>
          <w:trHeight w:hRule="exact" w:val="7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Буквы Ь и Ъ.  «В тесноте, да не в обиде».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715A65" w:rsidRDefault="00AD5395" w:rsidP="003B556E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</w:t>
            </w:r>
            <w:r w:rsidR="003B556E">
              <w:rPr>
                <w:rFonts w:ascii="Times New Roman" w:hAnsi="Times New Roman"/>
                <w:lang w:val="ru-RU"/>
              </w:rPr>
              <w:t>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3B556E">
        <w:trPr>
          <w:trHeight w:hRule="exact" w:val="83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Русский алфавит. Отработка техники чтения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715A65" w:rsidRDefault="001A2599" w:rsidP="003B556E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</w:t>
            </w:r>
            <w:r w:rsidR="003B556E">
              <w:rPr>
                <w:rFonts w:ascii="Times New Roman" w:hAnsi="Times New Roman"/>
                <w:lang w:val="ru-RU"/>
              </w:rPr>
              <w:t>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3B556E">
        <w:trPr>
          <w:trHeight w:hRule="exact" w:val="7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хорошо уметь читать!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715A65" w:rsidRDefault="001A2599" w:rsidP="003B556E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</w:t>
            </w:r>
            <w:r w:rsidR="003B556E">
              <w:rPr>
                <w:rFonts w:ascii="Times New Roman" w:hAnsi="Times New Roman"/>
                <w:lang w:val="ru-RU"/>
              </w:rPr>
              <w:t>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3B556E">
        <w:trPr>
          <w:trHeight w:hRule="exact" w:val="11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10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100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Е.И.Чарушин «Как мальчик Женя научился говорить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букву “р”»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100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10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10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715A65" w:rsidRDefault="001A2599" w:rsidP="003B556E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</w:t>
            </w:r>
            <w:r w:rsidR="003B556E">
              <w:rPr>
                <w:rFonts w:ascii="Times New Roman" w:hAnsi="Times New Roman"/>
                <w:lang w:val="ru-RU"/>
              </w:rPr>
              <w:t>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100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3B556E">
        <w:trPr>
          <w:trHeight w:hRule="exact" w:val="12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К.Д. Ушинский «Наше Отечество»  В. Куприн «Первоучители словенские».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715A65" w:rsidRDefault="001A2599" w:rsidP="003B556E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  <w:r w:rsidR="003B556E">
              <w:rPr>
                <w:rFonts w:ascii="Times New Roman" w:hAnsi="Times New Roman"/>
                <w:lang w:val="ru-RU"/>
              </w:rPr>
              <w:t>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3B556E">
        <w:trPr>
          <w:trHeight w:hRule="exact" w:val="13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Первый букварь.  А.С. Пушкин. Отрывок из «Сказки о мертвой царевне»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715A65" w:rsidRDefault="001A2599" w:rsidP="003B556E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="003B556E">
              <w:rPr>
                <w:rFonts w:ascii="Times New Roman" w:hAnsi="Times New Roman"/>
                <w:lang w:val="ru-RU"/>
              </w:rPr>
              <w:t>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3B556E">
        <w:trPr>
          <w:trHeight w:hRule="exact" w:val="97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Л. Н. Толстой и  К. Д. Ушинский. Рассказы для детей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715A65" w:rsidRDefault="001A2599" w:rsidP="003B556E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  <w:r w:rsidR="003B556E">
              <w:rPr>
                <w:rFonts w:ascii="Times New Roman" w:hAnsi="Times New Roman"/>
                <w:lang w:val="ru-RU"/>
              </w:rPr>
              <w:t>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3B556E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К.И.</w:t>
            </w:r>
          </w:p>
          <w:p w:rsidR="003B556E" w:rsidRDefault="003B556E" w:rsidP="003B556E">
            <w:pPr>
              <w:autoSpaceDE w:val="0"/>
              <w:autoSpaceDN w:val="0"/>
              <w:spacing w:before="98" w:after="0" w:line="26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Чуковского «Телефон», «Путаница».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715A65" w:rsidRDefault="001A2599" w:rsidP="003B556E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</w:t>
            </w:r>
            <w:r w:rsidR="003B556E">
              <w:rPr>
                <w:rFonts w:ascii="Times New Roman" w:hAnsi="Times New Roman"/>
                <w:lang w:val="ru-RU"/>
              </w:rPr>
              <w:t>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</w:tbl>
    <w:p w:rsidR="00A57D6F" w:rsidRDefault="00A57D6F" w:rsidP="00A57D6F">
      <w:pPr>
        <w:autoSpaceDE w:val="0"/>
        <w:autoSpaceDN w:val="0"/>
        <w:spacing w:after="0" w:line="14" w:lineRule="exact"/>
        <w:rPr>
          <w:lang w:val="ru-RU"/>
        </w:rPr>
      </w:pPr>
    </w:p>
    <w:p w:rsidR="00A57D6F" w:rsidRDefault="00A57D6F" w:rsidP="00A57D6F">
      <w:pPr>
        <w:spacing w:after="0"/>
        <w:rPr>
          <w:lang w:val="ru-RU"/>
        </w:rPr>
        <w:sectPr w:rsidR="00A57D6F">
          <w:pgSz w:w="11900" w:h="16840"/>
          <w:pgMar w:top="284" w:right="650" w:bottom="316" w:left="666" w:header="720" w:footer="720" w:gutter="0"/>
          <w:cols w:space="720"/>
        </w:sectPr>
      </w:pPr>
    </w:p>
    <w:p w:rsidR="00A57D6F" w:rsidRDefault="00A57D6F" w:rsidP="00A57D6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959"/>
        <w:gridCol w:w="709"/>
        <w:gridCol w:w="830"/>
        <w:gridCol w:w="1668"/>
        <w:gridCol w:w="1236"/>
        <w:gridCol w:w="1574"/>
      </w:tblGrid>
      <w:tr w:rsidR="003B556E" w:rsidTr="007D162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67.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В.В. Бианки «Первая охота». М. М. Пришвин.</w:t>
            </w:r>
          </w:p>
          <w:p w:rsidR="003B556E" w:rsidRDefault="003B556E" w:rsidP="003B556E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«Предмайское утро», «Глоток молока»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EE46EA" w:rsidRDefault="001A2599" w:rsidP="003B556E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</w:t>
            </w:r>
            <w:r w:rsidR="00AD5395">
              <w:rPr>
                <w:rFonts w:ascii="Times New Roman" w:hAnsi="Times New Roman"/>
                <w:lang w:val="ru-RU"/>
              </w:rPr>
              <w:t>.02</w:t>
            </w:r>
            <w:r w:rsidR="003B556E">
              <w:rPr>
                <w:rFonts w:ascii="Times New Roman" w:hAnsi="Times New Roman"/>
                <w:lang w:val="ru-RU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ос;</w:t>
            </w:r>
          </w:p>
        </w:tc>
      </w:tr>
      <w:tr w:rsidR="003B556E" w:rsidTr="007D162F">
        <w:trPr>
          <w:trHeight w:hRule="exact" w:val="134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70" w:after="0" w:line="26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Стихи С. Я. Маршака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«Угомон», «Дважды два». А. Л. Барто «Помощница», «Зайка», «Игра в слова»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EE46EA" w:rsidRDefault="001A2599" w:rsidP="003B556E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01.03</w:t>
            </w:r>
            <w:r w:rsidR="003B556E">
              <w:rPr>
                <w:rFonts w:ascii="Times New Roman" w:hAnsi="Times New Roman"/>
                <w:lang w:val="ru-RU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7D162F">
        <w:trPr>
          <w:trHeight w:hRule="exact" w:val="155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69.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С.В. Михалков «Котята». Б.В. Заходер «Два и три». В.Д. Берестов. «Пёсья песня», «Прощание с другом»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EE46EA" w:rsidRDefault="001A2599" w:rsidP="003B556E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</w:t>
            </w:r>
            <w:r w:rsidR="003B556E">
              <w:rPr>
                <w:rFonts w:ascii="Times New Roman" w:hAnsi="Times New Roman"/>
                <w:lang w:val="ru-RU"/>
              </w:rPr>
              <w:t>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7D162F">
        <w:trPr>
          <w:trHeight w:hRule="exact" w:val="1832"/>
        </w:trPr>
        <w:tc>
          <w:tcPr>
            <w:tcW w:w="5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10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70.</w:t>
            </w:r>
          </w:p>
        </w:tc>
        <w:tc>
          <w:tcPr>
            <w:tcW w:w="395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100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ЖИЛИ-БЫЛИ БУКВЫ Выразительное чтение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стихотворений В. Данько «Загадочные буквы». С. Черного «Живая азбука».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100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10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10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EE46EA" w:rsidRDefault="001A2599" w:rsidP="003B556E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</w:t>
            </w:r>
            <w:r w:rsidR="003B556E">
              <w:rPr>
                <w:rFonts w:ascii="Times New Roman" w:hAnsi="Times New Roman"/>
                <w:lang w:val="ru-RU"/>
              </w:rPr>
              <w:t>.03.2023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100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7D162F">
        <w:trPr>
          <w:trHeight w:hRule="exact" w:val="140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71.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 Токмаковой «Аля, Кляксич и буква “А”»,  Ф.Кривина «Почему “А”поётся, а “Б” нет».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EE46EA" w:rsidRDefault="001A2599" w:rsidP="003B556E">
            <w:pPr>
              <w:autoSpaceDE w:val="0"/>
              <w:autoSpaceDN w:val="0"/>
              <w:spacing w:before="94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</w:t>
            </w:r>
            <w:r w:rsidR="003B556E">
              <w:rPr>
                <w:rFonts w:ascii="Times New Roman" w:hAnsi="Times New Roman"/>
                <w:lang w:val="ru-RU"/>
              </w:rPr>
              <w:t>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7D162F">
        <w:trPr>
          <w:trHeight w:hRule="exact" w:val="21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72.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right="43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Выразительное чтение и анализ стихотворений Г.</w:t>
            </w:r>
          </w:p>
          <w:p w:rsidR="003B556E" w:rsidRDefault="003B556E" w:rsidP="003B556E">
            <w:pPr>
              <w:autoSpaceDE w:val="0"/>
              <w:autoSpaceDN w:val="0"/>
              <w:spacing w:before="7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Сапгира «Про медведя», М.</w:t>
            </w:r>
          </w:p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Бородицкой «Разговор с пчелой», И. Гамазковой «Кто как кричит?»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EE46EA" w:rsidRDefault="001A2599" w:rsidP="003B556E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  <w:r w:rsidR="003B556E">
              <w:rPr>
                <w:rFonts w:ascii="Times New Roman" w:hAnsi="Times New Roman"/>
                <w:lang w:val="ru-RU"/>
              </w:rPr>
              <w:t>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3B556E" w:rsidTr="007D162F">
        <w:trPr>
          <w:trHeight w:hRule="exact" w:val="127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73.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 Гамазкова, Е. Григорьева«Живая азбука». С. Маршака «Автобус номер двадцать шесть»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56E" w:rsidRPr="00EE46EA" w:rsidRDefault="001A2599" w:rsidP="003B556E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="003B556E">
              <w:rPr>
                <w:rFonts w:ascii="Times New Roman" w:hAnsi="Times New Roman"/>
                <w:lang w:val="ru-RU"/>
              </w:rPr>
              <w:t>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556E" w:rsidRDefault="003B556E" w:rsidP="003B556E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17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74.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СКАЗКИ, ЗАГАДКИ,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НЕБЫЛИЦЫ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Выразительное чтение и анализ сказки Е. Чарушина «Теремок»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EE46EA" w:rsidRDefault="001A2599" w:rsidP="00047195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  <w:r w:rsidR="00047195">
              <w:rPr>
                <w:rFonts w:ascii="Times New Roman" w:hAnsi="Times New Roman"/>
                <w:lang w:val="ru-RU"/>
              </w:rPr>
              <w:t>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128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8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Чтение по ролям русской народной сказки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«Рукавичка»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EE46EA" w:rsidRDefault="0099269E" w:rsidP="00047195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047195">
              <w:rPr>
                <w:rFonts w:ascii="Times New Roman" w:hAnsi="Times New Roman"/>
                <w:lang w:val="ru-RU"/>
              </w:rPr>
              <w:t>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22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lastRenderedPageBreak/>
              <w:t>76.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80" w:lineRule="auto"/>
              <w:ind w:left="156" w:right="432" w:hanging="1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Знакомство с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произведениями устного народного творчества: загадками, песенками, потешками, небылицами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EE46EA" w:rsidRDefault="0099269E" w:rsidP="0099269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</w:t>
            </w:r>
            <w:r w:rsidR="00047195">
              <w:rPr>
                <w:rFonts w:ascii="Times New Roman" w:hAnsi="Times New Roman"/>
                <w:lang w:val="ru-RU"/>
              </w:rPr>
              <w:t>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217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77.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80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 с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произведениями устного народного творчества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других стран. Стишки и песенки из книги «Рифмы Матушки Гусыни»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EE46EA" w:rsidRDefault="0099269E" w:rsidP="00047195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  <w:r w:rsidR="00047195">
              <w:rPr>
                <w:rFonts w:ascii="Times New Roman" w:hAnsi="Times New Roman"/>
                <w:lang w:val="ru-RU"/>
              </w:rPr>
              <w:t>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11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78.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А. С. Пушкин «Ветер, ветер!..». Сказка «Петух и собака»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EE46EA" w:rsidRDefault="0099269E" w:rsidP="00047195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03.04</w:t>
            </w:r>
            <w:r w:rsidR="00047195">
              <w:rPr>
                <w:rFonts w:ascii="Times New Roman" w:hAnsi="Times New Roman"/>
                <w:lang w:val="ru-RU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154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79.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К.Д. Ушинского «Гусь и журавль», «Жалобы зайки»Урок-обобщение «Узнай сказку»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EE46EA" w:rsidRDefault="0099269E" w:rsidP="00047195">
            <w:pPr>
              <w:autoSpaceDE w:val="0"/>
              <w:autoSpaceDN w:val="0"/>
              <w:spacing w:before="98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04.04</w:t>
            </w:r>
            <w:r w:rsidR="00047195">
              <w:rPr>
                <w:rFonts w:ascii="Times New Roman" w:hAnsi="Times New Roman"/>
                <w:lang w:val="ru-RU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298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80.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tabs>
                <w:tab w:val="left" w:pos="2967"/>
              </w:tabs>
              <w:autoSpaceDE w:val="0"/>
              <w:autoSpaceDN w:val="0"/>
              <w:spacing w:before="98" w:after="0" w:line="261" w:lineRule="auto"/>
              <w:ind w:left="-1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АПРЕЛЬ! АПРЕЛЬ! ЗВЕНИТ КАПЕЛЬ..</w:t>
            </w:r>
          </w:p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Выразительное чтение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стихотворений А. Плещеева «Травка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зеленеет», А. Майкова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«Весна», «Ласточка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примчалась»,  Т. Белозерова «Подснежник»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EE46EA" w:rsidRDefault="0099269E" w:rsidP="00047195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</w:t>
            </w:r>
            <w:r w:rsidR="00047195">
              <w:rPr>
                <w:rFonts w:ascii="Times New Roman" w:hAnsi="Times New Roman"/>
                <w:lang w:val="ru-RU"/>
              </w:rPr>
              <w:t>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254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81.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70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Выразительное чтение и анализ С. Маршака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«Апрель».  И. Токмаковой «Ручей», «К нам весна шагает», Е.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Трутневой «Когда это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бывает?»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EE46EA" w:rsidRDefault="0099269E" w:rsidP="00047195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  <w:r w:rsidR="00047195">
              <w:rPr>
                <w:rFonts w:ascii="Times New Roman" w:hAnsi="Times New Roman"/>
                <w:lang w:val="ru-RU"/>
              </w:rPr>
              <w:t>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right="57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</w:t>
            </w:r>
          </w:p>
        </w:tc>
      </w:tr>
      <w:tr w:rsidR="00047195" w:rsidTr="007D162F">
        <w:trPr>
          <w:trHeight w:hRule="exact" w:val="383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lastRenderedPageBreak/>
              <w:t>82.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72" w:after="0" w:line="280" w:lineRule="auto"/>
              <w:ind w:left="1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 В ШУТКУ И ВСЕРЬЁЗ Знакомство с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юмористическими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стихотворениями И.</w:t>
            </w:r>
          </w:p>
          <w:p w:rsidR="00047195" w:rsidRDefault="00047195" w:rsidP="00047195">
            <w:pPr>
              <w:autoSpaceDE w:val="0"/>
              <w:autoSpaceDN w:val="0"/>
              <w:spacing w:before="98" w:after="0"/>
              <w:ind w:left="1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Токмаковой «Мы играли в хохотушки»,  И.</w:t>
            </w:r>
          </w:p>
          <w:p w:rsidR="00047195" w:rsidRDefault="00047195" w:rsidP="00047195">
            <w:pPr>
              <w:tabs>
                <w:tab w:val="left" w:pos="576"/>
              </w:tabs>
              <w:autoSpaceDE w:val="0"/>
              <w:autoSpaceDN w:val="0"/>
              <w:spacing w:before="98" w:after="0" w:line="261" w:lineRule="auto"/>
              <w:ind w:left="132" w:right="35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Токмаковой «Мы играли в хохотушки»,  Г. Кружкова «Ррры!». </w:t>
            </w:r>
            <w:r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Анализ произведения Я.</w:t>
            </w:r>
          </w:p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13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Тайца «Волк»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047195" w:rsidRDefault="0099269E" w:rsidP="00047195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  <w:r w:rsidR="00047195" w:rsidRPr="00047195">
              <w:rPr>
                <w:rFonts w:ascii="Times New Roman" w:hAnsi="Times New Roman" w:cs="Times New Roman"/>
                <w:lang w:val="ru-RU"/>
              </w:rPr>
              <w:t>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A57D6F" w:rsidRDefault="00A57D6F" w:rsidP="00A57D6F">
      <w:pPr>
        <w:autoSpaceDE w:val="0"/>
        <w:autoSpaceDN w:val="0"/>
        <w:spacing w:after="0" w:line="14" w:lineRule="exact"/>
      </w:pPr>
    </w:p>
    <w:p w:rsidR="00A57D6F" w:rsidRDefault="00A57D6F" w:rsidP="00A57D6F">
      <w:pPr>
        <w:spacing w:after="0"/>
        <w:sectPr w:rsidR="00A57D6F">
          <w:pgSz w:w="11900" w:h="16840"/>
          <w:pgMar w:top="284" w:right="650" w:bottom="328" w:left="666" w:header="720" w:footer="720" w:gutter="0"/>
          <w:cols w:space="720"/>
        </w:sectPr>
      </w:pPr>
    </w:p>
    <w:p w:rsidR="00A57D6F" w:rsidRDefault="00A57D6F" w:rsidP="00A57D6F">
      <w:pPr>
        <w:autoSpaceDE w:val="0"/>
        <w:autoSpaceDN w:val="0"/>
        <w:spacing w:after="66" w:line="220" w:lineRule="exact"/>
      </w:pPr>
    </w:p>
    <w:tbl>
      <w:tblPr>
        <w:tblW w:w="936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871"/>
        <w:gridCol w:w="1330"/>
        <w:gridCol w:w="1086"/>
      </w:tblGrid>
      <w:tr w:rsidR="00A57D6F" w:rsidTr="007D162F">
        <w:trPr>
          <w:trHeight w:hRule="exact" w:val="21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tabs>
                <w:tab w:val="left" w:pos="3109"/>
              </w:tabs>
              <w:autoSpaceDE w:val="0"/>
              <w:autoSpaceDN w:val="0"/>
              <w:spacing w:before="100" w:after="0" w:line="261" w:lineRule="auto"/>
              <w:ind w:left="132" w:right="35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Анализ рассказа Н. Артюховой «Саша-дразнилка». Выразительное чтение стихотворений К.</w:t>
            </w:r>
          </w:p>
          <w:p w:rsidR="00A57D6F" w:rsidRDefault="00A57D6F">
            <w:pPr>
              <w:tabs>
                <w:tab w:val="left" w:pos="3109"/>
              </w:tabs>
              <w:autoSpaceDE w:val="0"/>
              <w:autoSpaceDN w:val="0"/>
              <w:spacing w:before="70" w:after="0" w:line="228" w:lineRule="auto"/>
              <w:ind w:left="132" w:right="35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Чуковского «Федотка», О.</w:t>
            </w:r>
          </w:p>
          <w:p w:rsidR="00A57D6F" w:rsidRDefault="00A57D6F">
            <w:pPr>
              <w:autoSpaceDE w:val="0"/>
              <w:autoSpaceDN w:val="0"/>
              <w:spacing w:before="70" w:after="0" w:line="261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Дриз «Привет»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D6F" w:rsidRPr="00047195" w:rsidRDefault="0099269E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</w:t>
            </w:r>
            <w:r w:rsidR="00047195" w:rsidRPr="00047195">
              <w:rPr>
                <w:rFonts w:ascii="Times New Roman" w:hAnsi="Times New Roman" w:cs="Times New Roman"/>
                <w:lang w:val="ru-RU"/>
              </w:rPr>
              <w:t>.04.2023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7D6F" w:rsidRDefault="00A57D6F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240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tabs>
                <w:tab w:val="left" w:pos="132"/>
              </w:tabs>
              <w:autoSpaceDE w:val="0"/>
              <w:autoSpaceDN w:val="0"/>
              <w:spacing w:before="98" w:after="0" w:line="261" w:lineRule="auto"/>
              <w:ind w:left="132" w:right="35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 со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стихотворениями О.</w:t>
            </w:r>
          </w:p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Григорьева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«Стук»,И.Токмаковой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«Разговор Лютика 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Жучка», И. Пивоваровой «Кулинаки-пулинаки»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EE46EA" w:rsidRDefault="0099269E" w:rsidP="00047195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  <w:r w:rsidR="00047195">
              <w:rPr>
                <w:rFonts w:ascii="Times New Roman" w:hAnsi="Times New Roman"/>
                <w:lang w:val="ru-RU"/>
              </w:rPr>
              <w:t>.04.2023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7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 Чуковский «Телефон»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EE46EA" w:rsidRDefault="0099269E" w:rsidP="00047195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047195">
              <w:rPr>
                <w:rFonts w:ascii="Times New Roman" w:hAnsi="Times New Roman"/>
                <w:lang w:val="ru-RU"/>
              </w:rPr>
              <w:t>.04.2023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М. Пляцковски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й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«Помощник»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EE46EA" w:rsidRDefault="0099269E" w:rsidP="00047195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047195">
              <w:rPr>
                <w:rFonts w:ascii="Times New Roman" w:hAnsi="Times New Roman"/>
                <w:lang w:val="ru-RU"/>
              </w:rPr>
              <w:t>.04.2023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1417"/>
        </w:trPr>
        <w:tc>
          <w:tcPr>
            <w:tcW w:w="5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1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К. Ушинский. «Ворон 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сорока», «Что хорошо и что дурно?», «Худо тому, кто добра не делает никому».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EE46EA" w:rsidRDefault="0099269E" w:rsidP="00047195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  <w:r w:rsidR="00047195">
              <w:rPr>
                <w:rFonts w:ascii="Times New Roman" w:hAnsi="Times New Roman"/>
                <w:lang w:val="ru-RU"/>
              </w:rPr>
              <w:t>.04.2023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6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tabs>
                <w:tab w:val="left" w:pos="156"/>
              </w:tabs>
              <w:autoSpaceDE w:val="0"/>
              <w:autoSpaceDN w:val="0"/>
              <w:spacing w:before="98" w:after="0" w:line="261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Урок-обобщение по теме «И </w:t>
            </w:r>
            <w:r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 шутку и всерьёз»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EE46EA" w:rsidRDefault="0099269E" w:rsidP="00047195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  <w:r w:rsidR="00047195">
              <w:rPr>
                <w:rFonts w:ascii="Times New Roman" w:hAnsi="Times New Roman"/>
                <w:lang w:val="ru-RU"/>
              </w:rPr>
              <w:t>.04.2023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RPr="0099269E" w:rsidTr="007D162F">
        <w:trPr>
          <w:trHeight w:hRule="exact" w:val="255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68" w:lineRule="auto"/>
              <w:ind w:left="156" w:right="288" w:hanging="1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Я И МОИ ДРУЗЬЯ Анализ рассказа Ю. Ермолаева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«Лучший друг».</w:t>
            </w:r>
          </w:p>
          <w:p w:rsidR="00047195" w:rsidRDefault="00047195" w:rsidP="00047195">
            <w:pPr>
              <w:autoSpaceDE w:val="0"/>
              <w:autoSpaceDN w:val="0"/>
              <w:spacing w:before="70" w:after="0" w:line="261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Выразительное чтение стихотворений Е.</w:t>
            </w:r>
          </w:p>
          <w:p w:rsidR="00047195" w:rsidRDefault="00047195" w:rsidP="00047195">
            <w:pPr>
              <w:autoSpaceDE w:val="0"/>
              <w:autoSpaceDN w:val="0"/>
              <w:spacing w:before="7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Благининой «Подарок», В.</w:t>
            </w:r>
          </w:p>
          <w:p w:rsidR="00047195" w:rsidRDefault="00047195" w:rsidP="00047195">
            <w:pPr>
              <w:autoSpaceDE w:val="0"/>
              <w:autoSpaceDN w:val="0"/>
              <w:spacing w:before="7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Орлова «Кто первый?»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C25BBE" w:rsidRDefault="0099269E" w:rsidP="0099269E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26. </w:t>
            </w:r>
            <w:r w:rsidR="00047195">
              <w:rPr>
                <w:rFonts w:ascii="Times New Roman" w:hAnsi="Times New Roman"/>
                <w:lang w:val="ru-RU"/>
              </w:rPr>
              <w:t>04.2023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183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right="72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Выразительное чтение стихотворений С.</w:t>
            </w:r>
          </w:p>
          <w:p w:rsidR="00047195" w:rsidRDefault="00047195" w:rsidP="00047195">
            <w:pPr>
              <w:autoSpaceDE w:val="0"/>
              <w:autoSpaceDN w:val="0"/>
              <w:spacing w:before="7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Михалкова «Бараны», Р.</w:t>
            </w:r>
          </w:p>
          <w:p w:rsidR="00047195" w:rsidRDefault="00047195" w:rsidP="00047195">
            <w:pPr>
              <w:autoSpaceDE w:val="0"/>
              <w:autoSpaceDN w:val="0"/>
              <w:spacing w:before="70" w:after="0" w:line="261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Сефа «Совет», В. Берестова «В магазине игрушек»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C25BBE" w:rsidRDefault="0099269E" w:rsidP="0099269E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01. 05</w:t>
            </w:r>
            <w:r w:rsidR="00047195">
              <w:rPr>
                <w:rFonts w:ascii="Times New Roman" w:hAnsi="Times New Roman"/>
                <w:lang w:val="ru-RU"/>
              </w:rPr>
              <w:t>.2023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11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И. Пивоваровой «Вежливый ослик», Я. Аким «Моя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родня»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C25BBE" w:rsidRDefault="0099269E" w:rsidP="00047195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02.05</w:t>
            </w:r>
            <w:r w:rsidR="00047195">
              <w:rPr>
                <w:rFonts w:ascii="Times New Roman" w:hAnsi="Times New Roman"/>
                <w:lang w:val="ru-RU"/>
              </w:rPr>
              <w:t>.2023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14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lastRenderedPageBreak/>
              <w:t>92.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Выразительное чтение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стихотворений С. Маршака «Хороший день», Ю. Энтина «Про дружбу»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C25BBE" w:rsidRDefault="0099269E" w:rsidP="0099269E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</w:t>
            </w:r>
            <w:r w:rsidR="00047195">
              <w:rPr>
                <w:rFonts w:ascii="Times New Roman" w:hAnsi="Times New Roman"/>
                <w:lang w:val="ru-RU"/>
              </w:rPr>
              <w:t>05.2023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184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80" w:lineRule="auto"/>
              <w:ind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Анализ рассказа М.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Пляцковского «Сердитый дог Буль». Д. Тихомирова «Мальчики и лягушки», «Находка»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C25BBE" w:rsidRDefault="0099269E" w:rsidP="00047195">
            <w:pPr>
              <w:autoSpaceDE w:val="0"/>
              <w:autoSpaceDN w:val="0"/>
              <w:spacing w:before="96" w:after="0" w:line="233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</w:t>
            </w:r>
            <w:r w:rsidR="00047195">
              <w:rPr>
                <w:rFonts w:ascii="Times New Roman" w:hAnsi="Times New Roman"/>
                <w:lang w:val="ru-RU"/>
              </w:rPr>
              <w:t>.05.2023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1289"/>
        </w:trPr>
        <w:tc>
          <w:tcPr>
            <w:tcW w:w="5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94.</w:t>
            </w:r>
          </w:p>
        </w:tc>
        <w:tc>
          <w:tcPr>
            <w:tcW w:w="31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8" w:lineRule="auto"/>
              <w:ind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Вн/чт. Рассказы Николая Носова. Урок-обобщение по теме «Я и мои друзья»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047195" w:rsidRDefault="0099269E" w:rsidP="0099269E">
            <w:pPr>
              <w:autoSpaceDE w:val="0"/>
              <w:autoSpaceDN w:val="0"/>
              <w:spacing w:before="100" w:after="0"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</w:t>
            </w:r>
            <w:r w:rsidR="00047195">
              <w:rPr>
                <w:rFonts w:ascii="Times New Roman" w:hAnsi="Times New Roman" w:cs="Times New Roman"/>
                <w:lang w:val="ru-RU"/>
              </w:rPr>
              <w:t>05.2023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100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197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 БРАТЬЯХ НАШИХ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МЕНЬШИХ Подготовка к чтению наизусть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стихотворения С. Михалкова «Трезор». Р. Сефа «Кто любит собак»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Default="0099269E" w:rsidP="00047195">
            <w:pPr>
              <w:autoSpaceDE w:val="0"/>
              <w:autoSpaceDN w:val="0"/>
              <w:spacing w:before="98" w:after="0" w:line="22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047195">
              <w:rPr>
                <w:lang w:val="ru-RU"/>
              </w:rPr>
              <w:t>.05.2023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47195" w:rsidTr="007D162F">
        <w:trPr>
          <w:trHeight w:hRule="exact" w:val="14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tabs>
                <w:tab w:val="left" w:pos="2400"/>
              </w:tabs>
              <w:ind w:right="35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Подготовка к пересказу рассказа В. Осеевой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«Плохо». И. Токмакова «Купите собаку»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Default="0099269E" w:rsidP="0099269E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15.</w:t>
            </w:r>
            <w:r w:rsidR="00047195">
              <w:rPr>
                <w:lang w:val="ru-RU"/>
              </w:rPr>
              <w:t>05.2023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Default="00047195" w:rsidP="00047195">
            <w:pPr>
              <w:autoSpaceDE w:val="0"/>
              <w:autoSpaceDN w:val="0"/>
              <w:spacing w:before="98" w:after="0" w:line="261" w:lineRule="auto"/>
              <w:ind w:right="57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</w:t>
            </w:r>
          </w:p>
        </w:tc>
      </w:tr>
      <w:tr w:rsidR="00047195" w:rsidRPr="007D162F" w:rsidTr="007D162F">
        <w:trPr>
          <w:trHeight w:hRule="exact" w:val="269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sz w:val="24"/>
                <w:szCs w:val="24"/>
                <w:lang w:val="ru-RU"/>
              </w:rPr>
            </w:pPr>
            <w:r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61" w:lineRule="auto"/>
              <w:ind w:left="72" w:right="144"/>
              <w:rPr>
                <w:sz w:val="24"/>
                <w:szCs w:val="24"/>
                <w:lang w:val="ru-RU"/>
              </w:rPr>
            </w:pPr>
            <w:r w:rsidRPr="007D162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Вн/чт. Ребятам о зверятах. Выразительное чтение стихотворения М. Пляцковского «Цап-Царапыч»,  Г. Сапгира «Кошка». </w:t>
            </w:r>
            <w:r w:rsidRPr="007D162F">
              <w:rPr>
                <w:rFonts w:ascii="Times New Roman" w:hAnsi="Times New Roman"/>
                <w:sz w:val="24"/>
                <w:szCs w:val="24"/>
              </w:rPr>
              <w:t>Кошки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sz w:val="24"/>
                <w:szCs w:val="24"/>
                <w:lang w:val="ru-RU"/>
              </w:rPr>
            </w:pPr>
            <w:r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sz w:val="24"/>
                <w:szCs w:val="24"/>
                <w:lang w:val="ru-RU"/>
              </w:rPr>
            </w:pPr>
            <w:r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sz w:val="24"/>
                <w:szCs w:val="24"/>
                <w:lang w:val="ru-RU"/>
              </w:rPr>
            </w:pPr>
            <w:r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7D162F" w:rsidRDefault="0099269E" w:rsidP="00047195">
            <w:pPr>
              <w:autoSpaceDE w:val="0"/>
              <w:autoSpaceDN w:val="0"/>
              <w:spacing w:before="98" w:after="0" w:line="228" w:lineRule="auto"/>
              <w:jc w:val="center"/>
              <w:rPr>
                <w:sz w:val="24"/>
                <w:szCs w:val="24"/>
                <w:lang w:val="ru-RU"/>
              </w:rPr>
            </w:pPr>
            <w:r w:rsidRPr="007D162F">
              <w:rPr>
                <w:sz w:val="24"/>
                <w:szCs w:val="24"/>
                <w:lang w:val="ru-RU"/>
              </w:rPr>
              <w:t>16</w:t>
            </w:r>
            <w:r w:rsidR="00047195" w:rsidRPr="007D162F">
              <w:rPr>
                <w:sz w:val="24"/>
                <w:szCs w:val="24"/>
                <w:lang w:val="ru-RU"/>
              </w:rPr>
              <w:t>.05.2023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sz w:val="24"/>
                <w:szCs w:val="24"/>
                <w:lang w:val="ru-RU"/>
              </w:rPr>
            </w:pPr>
            <w:r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Устный опрос;</w:t>
            </w:r>
          </w:p>
        </w:tc>
      </w:tr>
      <w:tr w:rsidR="00047195" w:rsidRPr="007D162F" w:rsidTr="007D162F">
        <w:trPr>
          <w:trHeight w:hRule="exact" w:val="169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98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162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Знакомство со стихотворением  В. Берестова «Лягушата». </w:t>
            </w:r>
            <w:r w:rsidRPr="007D162F">
              <w:rPr>
                <w:rFonts w:ascii="Times New Roman" w:hAnsi="Times New Roman"/>
                <w:sz w:val="24"/>
                <w:szCs w:val="24"/>
              </w:rPr>
              <w:t>Лягушки</w:t>
            </w:r>
            <w:r w:rsidR="00007A8E" w:rsidRPr="007D162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7D162F" w:rsidRDefault="0099269E" w:rsidP="00047195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17</w:t>
            </w:r>
            <w:r w:rsidR="00047195"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.05.2023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Устный опрос;</w:t>
            </w:r>
          </w:p>
        </w:tc>
      </w:tr>
      <w:tr w:rsidR="00047195" w:rsidRPr="007D162F" w:rsidTr="007D162F">
        <w:trPr>
          <w:trHeight w:hRule="exact" w:val="198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162F">
              <w:rPr>
                <w:rFonts w:ascii="Times New Roman" w:hAnsi="Times New Roman"/>
                <w:sz w:val="24"/>
                <w:szCs w:val="24"/>
                <w:lang w:val="ru-RU"/>
              </w:rPr>
              <w:t>Выразительное чтение стихотворений В. Лунина, С. Михалкова, рассказа Д. Хармса «Храбрый еж»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95" w:rsidRPr="007D162F" w:rsidRDefault="0099269E" w:rsidP="00047195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 w:rsidR="00047195"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.05.2023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195" w:rsidRPr="007D162F" w:rsidRDefault="00047195" w:rsidP="00047195">
            <w:pPr>
              <w:autoSpaceDE w:val="0"/>
              <w:autoSpaceDN w:val="0"/>
              <w:spacing w:before="98" w:after="0" w:line="261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D16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Устный опрос;</w:t>
            </w:r>
          </w:p>
        </w:tc>
      </w:tr>
    </w:tbl>
    <w:p w:rsidR="00A57D6F" w:rsidRPr="007D162F" w:rsidRDefault="00A57D6F" w:rsidP="00A57D6F">
      <w:pPr>
        <w:autoSpaceDE w:val="0"/>
        <w:autoSpaceDN w:val="0"/>
        <w:spacing w:after="0" w:line="14" w:lineRule="exact"/>
        <w:rPr>
          <w:sz w:val="24"/>
          <w:szCs w:val="24"/>
          <w:lang w:val="ru-RU"/>
        </w:rPr>
      </w:pPr>
    </w:p>
    <w:p w:rsidR="00A57D6F" w:rsidRPr="007D162F" w:rsidRDefault="00A57D6F" w:rsidP="00A57D6F">
      <w:pPr>
        <w:autoSpaceDE w:val="0"/>
        <w:autoSpaceDN w:val="0"/>
        <w:spacing w:after="0" w:line="228" w:lineRule="auto"/>
        <w:rPr>
          <w:sz w:val="24"/>
          <w:szCs w:val="24"/>
          <w:lang w:val="ru-RU"/>
        </w:rPr>
      </w:pPr>
      <w:r w:rsidRPr="007D162F">
        <w:rPr>
          <w:sz w:val="24"/>
          <w:szCs w:val="24"/>
          <w:lang w:val="ru-RU"/>
        </w:rPr>
        <w:tab/>
      </w:r>
    </w:p>
    <w:p w:rsidR="00A57D6F" w:rsidRPr="007D162F" w:rsidRDefault="00A57D6F" w:rsidP="00A57D6F">
      <w:pPr>
        <w:autoSpaceDE w:val="0"/>
        <w:autoSpaceDN w:val="0"/>
        <w:spacing w:after="0" w:line="228" w:lineRule="auto"/>
        <w:rPr>
          <w:sz w:val="24"/>
          <w:szCs w:val="24"/>
          <w:lang w:val="ru-RU"/>
        </w:rPr>
      </w:pPr>
    </w:p>
    <w:p w:rsidR="007D162F" w:rsidRDefault="007D162F" w:rsidP="00A57D6F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D162F" w:rsidRDefault="007D162F" w:rsidP="00A57D6F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D162F" w:rsidRDefault="007D162F" w:rsidP="00A57D6F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A57D6F" w:rsidRDefault="00A57D6F" w:rsidP="00A57D6F">
      <w:pPr>
        <w:autoSpaceDE w:val="0"/>
        <w:autoSpaceDN w:val="0"/>
        <w:spacing w:after="0" w:line="228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A57D6F" w:rsidRDefault="00A57D6F" w:rsidP="00A57D6F">
      <w:pPr>
        <w:autoSpaceDE w:val="0"/>
        <w:autoSpaceDN w:val="0"/>
        <w:spacing w:before="346" w:after="0" w:line="228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D6679A" w:rsidRDefault="00D6679A" w:rsidP="00A57D6F">
      <w:pPr>
        <w:autoSpaceDE w:val="0"/>
        <w:autoSpaceDN w:val="0"/>
        <w:spacing w:before="166" w:after="0" w:line="268" w:lineRule="auto"/>
        <w:ind w:right="864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D6679A" w:rsidRPr="00D6679A" w:rsidRDefault="00D6679A" w:rsidP="00D6679A">
      <w:pPr>
        <w:pStyle w:val="af5"/>
        <w:numPr>
          <w:ilvl w:val="0"/>
          <w:numId w:val="8"/>
        </w:numPr>
        <w:autoSpaceDE w:val="0"/>
        <w:autoSpaceDN w:val="0"/>
        <w:spacing w:before="166" w:after="0" w:line="268" w:lineRule="auto"/>
        <w:ind w:right="864"/>
        <w:rPr>
          <w:lang w:val="ru-RU"/>
        </w:rPr>
      </w:pPr>
      <w:r w:rsidRPr="00D6679A">
        <w:rPr>
          <w:rFonts w:ascii="Times New Roman" w:eastAsia="Times New Roman" w:hAnsi="Times New Roman"/>
          <w:color w:val="000000"/>
          <w:sz w:val="24"/>
          <w:lang w:val="ru-RU"/>
        </w:rPr>
        <w:t>В.Г.Горецкий, В.А.Кирюшкин и др., Азбука (чтение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(в 2 частях). Учебник. 1класс. – М.:</w:t>
      </w:r>
      <w:r w:rsidRPr="00D6679A">
        <w:rPr>
          <w:rFonts w:ascii="Times New Roman" w:eastAsia="Times New Roman" w:hAnsi="Times New Roman"/>
          <w:color w:val="000000"/>
          <w:sz w:val="24"/>
          <w:lang w:val="ru-RU"/>
        </w:rPr>
        <w:t xml:space="preserve"> «Просвещение»; </w:t>
      </w:r>
      <w:r w:rsidRPr="00D6679A">
        <w:rPr>
          <w:lang w:val="ru-RU"/>
        </w:rPr>
        <w:br/>
      </w:r>
      <w:r w:rsidRPr="00D6679A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A57D6F" w:rsidRPr="00D6679A" w:rsidRDefault="00A57D6F" w:rsidP="00D6679A">
      <w:pPr>
        <w:pStyle w:val="af5"/>
        <w:numPr>
          <w:ilvl w:val="0"/>
          <w:numId w:val="8"/>
        </w:numPr>
        <w:autoSpaceDE w:val="0"/>
        <w:autoSpaceDN w:val="0"/>
        <w:spacing w:before="166" w:after="0" w:line="268" w:lineRule="auto"/>
        <w:ind w:right="864"/>
        <w:rPr>
          <w:lang w:val="ru-RU"/>
        </w:rPr>
      </w:pPr>
      <w:r w:rsidRPr="00D6679A">
        <w:rPr>
          <w:rFonts w:ascii="Times New Roman" w:eastAsia="Times New Roman" w:hAnsi="Times New Roman"/>
          <w:color w:val="000000"/>
          <w:sz w:val="24"/>
          <w:lang w:val="ru-RU"/>
        </w:rPr>
        <w:t>Климанова Л.Ф., Горецкий В.Г., Голованова М.В. и другие, Литературное чтение (</w:t>
      </w:r>
      <w:r w:rsidR="00D6679A">
        <w:rPr>
          <w:rFonts w:ascii="Times New Roman" w:eastAsia="Times New Roman" w:hAnsi="Times New Roman"/>
          <w:color w:val="000000"/>
          <w:sz w:val="24"/>
          <w:lang w:val="ru-RU"/>
        </w:rPr>
        <w:t>в 2 частях). Учебник. 1класс. М.:</w:t>
      </w:r>
      <w:r w:rsidRPr="00D6679A">
        <w:rPr>
          <w:rFonts w:ascii="Times New Roman" w:eastAsia="Times New Roman" w:hAnsi="Times New Roman"/>
          <w:color w:val="000000"/>
          <w:sz w:val="24"/>
          <w:lang w:val="ru-RU"/>
        </w:rPr>
        <w:t xml:space="preserve"> «Просвещение»; </w:t>
      </w:r>
      <w:r w:rsidRPr="00D6679A">
        <w:rPr>
          <w:lang w:val="ru-RU"/>
        </w:rPr>
        <w:br/>
      </w:r>
      <w:r w:rsidRPr="00D6679A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A57D6F" w:rsidRDefault="00A57D6F" w:rsidP="00A57D6F">
      <w:pPr>
        <w:autoSpaceDE w:val="0"/>
        <w:autoSpaceDN w:val="0"/>
        <w:spacing w:before="262" w:after="0" w:line="228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A57D6F" w:rsidRDefault="00A57D6F" w:rsidP="00A57D6F">
      <w:pPr>
        <w:autoSpaceDE w:val="0"/>
        <w:autoSpaceDN w:val="0"/>
        <w:spacing w:before="166" w:after="0" w:line="228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Л.Ф. Климанова, В.Г. Горецкий. Литературное чтение. Методические рекомендации. 1 класс</w:t>
      </w:r>
    </w:p>
    <w:p w:rsidR="00A57D6F" w:rsidRDefault="00A57D6F" w:rsidP="00A57D6F">
      <w:pPr>
        <w:autoSpaceDE w:val="0"/>
        <w:autoSpaceDN w:val="0"/>
        <w:spacing w:before="264" w:after="0" w:line="228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99269E" w:rsidRDefault="00A57D6F" w:rsidP="00A57D6F">
      <w:pPr>
        <w:autoSpaceDE w:val="0"/>
        <w:autoSpaceDN w:val="0"/>
        <w:spacing w:before="168" w:after="0" w:line="280" w:lineRule="auto"/>
        <w:ind w:right="100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Азбука. Электронная форма учебника (полная версия). 1 класс. В 2-х ч. Ч. 1, 2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media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prosv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content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item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reader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/7581;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media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prosv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content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item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reader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/7582); Электронная форма учебника «Литературное чтение». 1 класс. В 2-х ч. Ч. 1, 2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media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prosv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content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item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/7698/;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media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prosv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content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item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/7700/)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Российская электронная школа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resh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class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/1/)</w:t>
      </w:r>
    </w:p>
    <w:p w:rsidR="0099269E" w:rsidRDefault="0099269E" w:rsidP="0099269E">
      <w:pPr>
        <w:rPr>
          <w:lang w:val="ru-RU"/>
        </w:rPr>
      </w:pPr>
    </w:p>
    <w:p w:rsidR="0099269E" w:rsidRDefault="0099269E" w:rsidP="0099269E">
      <w:pPr>
        <w:autoSpaceDE w:val="0"/>
        <w:autoSpaceDN w:val="0"/>
        <w:spacing w:after="0" w:line="228" w:lineRule="auto"/>
        <w:rPr>
          <w:lang w:val="ru-RU"/>
        </w:rPr>
      </w:pPr>
      <w:r>
        <w:rPr>
          <w:lang w:val="ru-RU"/>
        </w:rPr>
        <w:tab/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99269E" w:rsidRDefault="0099269E" w:rsidP="0099269E">
      <w:pPr>
        <w:autoSpaceDE w:val="0"/>
        <w:autoSpaceDN w:val="0"/>
        <w:spacing w:before="346" w:after="0" w:line="300" w:lineRule="auto"/>
        <w:ind w:right="432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Справочные таблицы, карточки со слогами, схемы звуков, слогов, слов, предложений, предметные картинки.</w:t>
      </w:r>
    </w:p>
    <w:p w:rsidR="0099269E" w:rsidRDefault="0099269E" w:rsidP="0099269E">
      <w:pPr>
        <w:autoSpaceDE w:val="0"/>
        <w:autoSpaceDN w:val="0"/>
        <w:spacing w:before="262" w:after="0" w:line="300" w:lineRule="auto"/>
        <w:ind w:right="720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Ноутбук; интерактивная доска, мультимедийный проектор, колонки</w:t>
      </w:r>
    </w:p>
    <w:p w:rsidR="0099269E" w:rsidRDefault="0099269E" w:rsidP="0099269E">
      <w:pPr>
        <w:rPr>
          <w:lang w:val="ru-RU"/>
        </w:rPr>
      </w:pPr>
    </w:p>
    <w:p w:rsidR="0099269E" w:rsidRDefault="0099269E" w:rsidP="0099269E">
      <w:pPr>
        <w:tabs>
          <w:tab w:val="left" w:pos="2160"/>
        </w:tabs>
        <w:rPr>
          <w:lang w:val="ru-RU"/>
        </w:rPr>
      </w:pPr>
    </w:p>
    <w:p w:rsidR="00A57D6F" w:rsidRPr="0099269E" w:rsidRDefault="0099269E" w:rsidP="0099269E">
      <w:pPr>
        <w:tabs>
          <w:tab w:val="left" w:pos="2160"/>
        </w:tabs>
        <w:rPr>
          <w:lang w:val="ru-RU"/>
        </w:rPr>
        <w:sectPr w:rsidR="00A57D6F" w:rsidRPr="0099269E" w:rsidSect="0099269E">
          <w:pgSz w:w="11900" w:h="16840"/>
          <w:pgMar w:top="298" w:right="650" w:bottom="1440" w:left="1418" w:header="720" w:footer="720" w:gutter="0"/>
          <w:cols w:space="720"/>
        </w:sectPr>
      </w:pPr>
      <w:r>
        <w:rPr>
          <w:lang w:val="ru-RU"/>
        </w:rPr>
        <w:tab/>
      </w:r>
    </w:p>
    <w:p w:rsidR="00AC3EFC" w:rsidRPr="00A57D6F" w:rsidRDefault="00AC3EFC" w:rsidP="007D162F">
      <w:pPr>
        <w:rPr>
          <w:lang w:val="ru-RU"/>
        </w:rPr>
      </w:pPr>
    </w:p>
    <w:sectPr w:rsidR="00AC3EFC" w:rsidRPr="00A57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F6C" w:rsidRDefault="002C3F6C" w:rsidP="0060120B">
      <w:pPr>
        <w:spacing w:after="0" w:line="240" w:lineRule="auto"/>
      </w:pPr>
      <w:r>
        <w:separator/>
      </w:r>
    </w:p>
  </w:endnote>
  <w:endnote w:type="continuationSeparator" w:id="0">
    <w:p w:rsidR="002C3F6C" w:rsidRDefault="002C3F6C" w:rsidP="00601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F6C" w:rsidRDefault="002C3F6C" w:rsidP="0060120B">
      <w:pPr>
        <w:spacing w:after="0" w:line="240" w:lineRule="auto"/>
      </w:pPr>
      <w:r>
        <w:separator/>
      </w:r>
    </w:p>
  </w:footnote>
  <w:footnote w:type="continuationSeparator" w:id="0">
    <w:p w:rsidR="002C3F6C" w:rsidRDefault="002C3F6C" w:rsidP="00601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E115257"/>
    <w:multiLevelType w:val="hybridMultilevel"/>
    <w:tmpl w:val="C024B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85775"/>
    <w:multiLevelType w:val="hybridMultilevel"/>
    <w:tmpl w:val="DEACE6F4"/>
    <w:lvl w:ilvl="0" w:tplc="4920CE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  <w:lvlOverride w:ilvl="0">
      <w:startOverride w:val="1"/>
    </w:lvlOverride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6F"/>
    <w:rsid w:val="00007A8E"/>
    <w:rsid w:val="00047195"/>
    <w:rsid w:val="001A2599"/>
    <w:rsid w:val="001B05A4"/>
    <w:rsid w:val="001C3F94"/>
    <w:rsid w:val="002315C2"/>
    <w:rsid w:val="002C3F6C"/>
    <w:rsid w:val="002C4FD0"/>
    <w:rsid w:val="002E029D"/>
    <w:rsid w:val="00327EA4"/>
    <w:rsid w:val="003B556E"/>
    <w:rsid w:val="0057416B"/>
    <w:rsid w:val="0060120B"/>
    <w:rsid w:val="007250FB"/>
    <w:rsid w:val="0074124C"/>
    <w:rsid w:val="007D162F"/>
    <w:rsid w:val="007D7379"/>
    <w:rsid w:val="008531B7"/>
    <w:rsid w:val="00886FEF"/>
    <w:rsid w:val="0099269E"/>
    <w:rsid w:val="009E2605"/>
    <w:rsid w:val="00A57D6F"/>
    <w:rsid w:val="00A7527C"/>
    <w:rsid w:val="00AC3EFC"/>
    <w:rsid w:val="00AD5395"/>
    <w:rsid w:val="00D6679A"/>
    <w:rsid w:val="00E65778"/>
    <w:rsid w:val="00EB1BC4"/>
    <w:rsid w:val="00ED1C6E"/>
    <w:rsid w:val="00ED2005"/>
    <w:rsid w:val="00F57C0B"/>
    <w:rsid w:val="00FB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B56277-4C85-4A70-8521-4961A66FC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57D6F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A57D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A57D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A57D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A57D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A57D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57D6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A57D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A57D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A57D6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A57D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semiHidden/>
    <w:rsid w:val="00A57D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semiHidden/>
    <w:rsid w:val="00A57D6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A57D6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A57D6F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A57D6F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A57D6F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A57D6F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A57D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A57D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A57D6F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A57D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A57D6F"/>
    <w:rPr>
      <w:rFonts w:eastAsiaTheme="minorEastAsia"/>
      <w:lang w:val="en-US"/>
    </w:rPr>
  </w:style>
  <w:style w:type="paragraph" w:styleId="a9">
    <w:name w:val="caption"/>
    <w:basedOn w:val="a1"/>
    <w:next w:val="a1"/>
    <w:uiPriority w:val="35"/>
    <w:semiHidden/>
    <w:unhideWhenUsed/>
    <w:qFormat/>
    <w:rsid w:val="00A57D6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macro"/>
    <w:link w:val="ab"/>
    <w:uiPriority w:val="99"/>
    <w:semiHidden/>
    <w:unhideWhenUsed/>
    <w:rsid w:val="00A57D6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b">
    <w:name w:val="Текст макроса Знак"/>
    <w:basedOn w:val="a2"/>
    <w:link w:val="aa"/>
    <w:uiPriority w:val="99"/>
    <w:semiHidden/>
    <w:rsid w:val="00A57D6F"/>
    <w:rPr>
      <w:rFonts w:ascii="Courier" w:eastAsiaTheme="minorEastAsia" w:hAnsi="Courier"/>
      <w:sz w:val="20"/>
      <w:szCs w:val="20"/>
      <w:lang w:val="en-US"/>
    </w:rPr>
  </w:style>
  <w:style w:type="paragraph" w:styleId="ac">
    <w:name w:val="List"/>
    <w:basedOn w:val="a1"/>
    <w:uiPriority w:val="99"/>
    <w:semiHidden/>
    <w:unhideWhenUsed/>
    <w:rsid w:val="00A57D6F"/>
    <w:pPr>
      <w:ind w:left="360" w:hanging="360"/>
      <w:contextualSpacing/>
    </w:pPr>
  </w:style>
  <w:style w:type="paragraph" w:styleId="a0">
    <w:name w:val="List Bullet"/>
    <w:basedOn w:val="a1"/>
    <w:uiPriority w:val="99"/>
    <w:semiHidden/>
    <w:unhideWhenUsed/>
    <w:rsid w:val="00A57D6F"/>
    <w:pPr>
      <w:numPr>
        <w:numId w:val="1"/>
      </w:numPr>
      <w:contextualSpacing/>
    </w:pPr>
  </w:style>
  <w:style w:type="paragraph" w:styleId="a">
    <w:name w:val="List Number"/>
    <w:basedOn w:val="a1"/>
    <w:uiPriority w:val="99"/>
    <w:semiHidden/>
    <w:unhideWhenUsed/>
    <w:rsid w:val="00A57D6F"/>
    <w:pPr>
      <w:numPr>
        <w:numId w:val="2"/>
      </w:numPr>
      <w:contextualSpacing/>
    </w:pPr>
  </w:style>
  <w:style w:type="paragraph" w:styleId="23">
    <w:name w:val="List 2"/>
    <w:basedOn w:val="a1"/>
    <w:uiPriority w:val="99"/>
    <w:semiHidden/>
    <w:unhideWhenUsed/>
    <w:rsid w:val="00A57D6F"/>
    <w:pPr>
      <w:ind w:left="720" w:hanging="360"/>
      <w:contextualSpacing/>
    </w:pPr>
  </w:style>
  <w:style w:type="paragraph" w:styleId="33">
    <w:name w:val="List 3"/>
    <w:basedOn w:val="a1"/>
    <w:uiPriority w:val="99"/>
    <w:semiHidden/>
    <w:unhideWhenUsed/>
    <w:rsid w:val="00A57D6F"/>
    <w:pPr>
      <w:ind w:left="1080" w:hanging="360"/>
      <w:contextualSpacing/>
    </w:pPr>
  </w:style>
  <w:style w:type="paragraph" w:styleId="20">
    <w:name w:val="List Bullet 2"/>
    <w:basedOn w:val="a1"/>
    <w:uiPriority w:val="99"/>
    <w:semiHidden/>
    <w:unhideWhenUsed/>
    <w:rsid w:val="00A57D6F"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A57D6F"/>
    <w:pPr>
      <w:numPr>
        <w:numId w:val="4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A57D6F"/>
    <w:pPr>
      <w:numPr>
        <w:numId w:val="5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A57D6F"/>
    <w:pPr>
      <w:numPr>
        <w:numId w:val="6"/>
      </w:numPr>
      <w:contextualSpacing/>
    </w:pPr>
  </w:style>
  <w:style w:type="paragraph" w:styleId="ad">
    <w:name w:val="Title"/>
    <w:basedOn w:val="a1"/>
    <w:next w:val="a1"/>
    <w:link w:val="ae"/>
    <w:uiPriority w:val="10"/>
    <w:qFormat/>
    <w:rsid w:val="00A57D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Заголовок Знак"/>
    <w:basedOn w:val="a2"/>
    <w:link w:val="ad"/>
    <w:uiPriority w:val="10"/>
    <w:rsid w:val="00A57D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">
    <w:name w:val="Body Text"/>
    <w:basedOn w:val="a1"/>
    <w:link w:val="af0"/>
    <w:uiPriority w:val="99"/>
    <w:semiHidden/>
    <w:unhideWhenUsed/>
    <w:rsid w:val="00A57D6F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semiHidden/>
    <w:rsid w:val="00A57D6F"/>
    <w:rPr>
      <w:rFonts w:eastAsiaTheme="minorEastAsia"/>
      <w:lang w:val="en-US"/>
    </w:rPr>
  </w:style>
  <w:style w:type="paragraph" w:styleId="af1">
    <w:name w:val="List Continue"/>
    <w:basedOn w:val="a1"/>
    <w:uiPriority w:val="99"/>
    <w:semiHidden/>
    <w:unhideWhenUsed/>
    <w:rsid w:val="00A57D6F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semiHidden/>
    <w:unhideWhenUsed/>
    <w:rsid w:val="00A57D6F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semiHidden/>
    <w:unhideWhenUsed/>
    <w:rsid w:val="00A57D6F"/>
    <w:pPr>
      <w:spacing w:after="120"/>
      <w:ind w:left="1080"/>
      <w:contextualSpacing/>
    </w:pPr>
  </w:style>
  <w:style w:type="paragraph" w:styleId="af2">
    <w:name w:val="Subtitle"/>
    <w:basedOn w:val="a1"/>
    <w:next w:val="a1"/>
    <w:link w:val="af3"/>
    <w:uiPriority w:val="11"/>
    <w:qFormat/>
    <w:rsid w:val="00A57D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2"/>
    <w:link w:val="af2"/>
    <w:uiPriority w:val="11"/>
    <w:rsid w:val="00A57D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25">
    <w:name w:val="Body Text 2"/>
    <w:basedOn w:val="a1"/>
    <w:link w:val="26"/>
    <w:uiPriority w:val="99"/>
    <w:semiHidden/>
    <w:unhideWhenUsed/>
    <w:rsid w:val="00A57D6F"/>
    <w:pPr>
      <w:spacing w:after="120" w:line="480" w:lineRule="auto"/>
    </w:pPr>
  </w:style>
  <w:style w:type="character" w:customStyle="1" w:styleId="26">
    <w:name w:val="Основной текст 2 Знак"/>
    <w:basedOn w:val="a2"/>
    <w:link w:val="25"/>
    <w:uiPriority w:val="99"/>
    <w:semiHidden/>
    <w:rsid w:val="00A57D6F"/>
    <w:rPr>
      <w:rFonts w:eastAsiaTheme="minorEastAsia"/>
      <w:lang w:val="en-US"/>
    </w:rPr>
  </w:style>
  <w:style w:type="paragraph" w:styleId="35">
    <w:name w:val="Body Text 3"/>
    <w:basedOn w:val="a1"/>
    <w:link w:val="36"/>
    <w:uiPriority w:val="99"/>
    <w:semiHidden/>
    <w:unhideWhenUsed/>
    <w:rsid w:val="00A57D6F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2"/>
    <w:link w:val="35"/>
    <w:uiPriority w:val="99"/>
    <w:semiHidden/>
    <w:rsid w:val="00A57D6F"/>
    <w:rPr>
      <w:rFonts w:eastAsiaTheme="minorEastAsia"/>
      <w:sz w:val="16"/>
      <w:szCs w:val="16"/>
      <w:lang w:val="en-US"/>
    </w:rPr>
  </w:style>
  <w:style w:type="paragraph" w:styleId="af4">
    <w:name w:val="No Spacing"/>
    <w:uiPriority w:val="1"/>
    <w:qFormat/>
    <w:rsid w:val="00A57D6F"/>
    <w:pPr>
      <w:spacing w:after="0" w:line="240" w:lineRule="auto"/>
    </w:pPr>
    <w:rPr>
      <w:rFonts w:eastAsiaTheme="minorEastAsia"/>
      <w:lang w:val="en-US"/>
    </w:rPr>
  </w:style>
  <w:style w:type="paragraph" w:styleId="af5">
    <w:name w:val="List Paragraph"/>
    <w:basedOn w:val="a1"/>
    <w:uiPriority w:val="34"/>
    <w:qFormat/>
    <w:rsid w:val="00A57D6F"/>
    <w:pPr>
      <w:ind w:left="720"/>
      <w:contextualSpacing/>
    </w:pPr>
  </w:style>
  <w:style w:type="paragraph" w:styleId="27">
    <w:name w:val="Quote"/>
    <w:basedOn w:val="a1"/>
    <w:next w:val="a1"/>
    <w:link w:val="28"/>
    <w:uiPriority w:val="29"/>
    <w:qFormat/>
    <w:rsid w:val="00A57D6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A57D6F"/>
    <w:rPr>
      <w:rFonts w:eastAsiaTheme="minorEastAsia"/>
      <w:i/>
      <w:iCs/>
      <w:color w:val="000000" w:themeColor="text1"/>
      <w:lang w:val="en-US"/>
    </w:rPr>
  </w:style>
  <w:style w:type="paragraph" w:styleId="af6">
    <w:name w:val="Intense Quote"/>
    <w:basedOn w:val="a1"/>
    <w:next w:val="a1"/>
    <w:link w:val="af7"/>
    <w:uiPriority w:val="30"/>
    <w:qFormat/>
    <w:rsid w:val="00A57D6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7">
    <w:name w:val="Выделенная цитата Знак"/>
    <w:basedOn w:val="a2"/>
    <w:link w:val="af6"/>
    <w:uiPriority w:val="30"/>
    <w:rsid w:val="00A57D6F"/>
    <w:rPr>
      <w:rFonts w:eastAsiaTheme="minorEastAsia"/>
      <w:b/>
      <w:bCs/>
      <w:i/>
      <w:iCs/>
      <w:color w:val="4F81BD" w:themeColor="accent1"/>
      <w:lang w:val="en-US"/>
    </w:rPr>
  </w:style>
  <w:style w:type="paragraph" w:styleId="af8">
    <w:name w:val="TOC Heading"/>
    <w:basedOn w:val="1"/>
    <w:next w:val="a1"/>
    <w:uiPriority w:val="39"/>
    <w:semiHidden/>
    <w:unhideWhenUsed/>
    <w:qFormat/>
    <w:rsid w:val="00A57D6F"/>
    <w:pPr>
      <w:outlineLvl w:val="9"/>
    </w:pPr>
  </w:style>
  <w:style w:type="character" w:styleId="af9">
    <w:name w:val="Subtle Emphasis"/>
    <w:basedOn w:val="a2"/>
    <w:uiPriority w:val="19"/>
    <w:qFormat/>
    <w:rsid w:val="00A57D6F"/>
    <w:rPr>
      <w:i/>
      <w:iCs/>
      <w:color w:val="808080" w:themeColor="text1" w:themeTint="7F"/>
    </w:rPr>
  </w:style>
  <w:style w:type="character" w:styleId="afa">
    <w:name w:val="Intense Emphasis"/>
    <w:basedOn w:val="a2"/>
    <w:uiPriority w:val="21"/>
    <w:qFormat/>
    <w:rsid w:val="00A57D6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A57D6F"/>
    <w:rPr>
      <w:smallCaps/>
      <w:color w:val="C0504D" w:themeColor="accent2"/>
      <w:u w:val="single"/>
    </w:rPr>
  </w:style>
  <w:style w:type="character" w:styleId="afc">
    <w:name w:val="Intense Reference"/>
    <w:basedOn w:val="a2"/>
    <w:uiPriority w:val="32"/>
    <w:qFormat/>
    <w:rsid w:val="00A57D6F"/>
    <w:rPr>
      <w:b/>
      <w:bCs/>
      <w:smallCaps/>
      <w:color w:val="C0504D" w:themeColor="accent2"/>
      <w:spacing w:val="5"/>
      <w:u w:val="single"/>
    </w:rPr>
  </w:style>
  <w:style w:type="character" w:styleId="afd">
    <w:name w:val="Book Title"/>
    <w:basedOn w:val="a2"/>
    <w:uiPriority w:val="33"/>
    <w:qFormat/>
    <w:rsid w:val="00A57D6F"/>
    <w:rPr>
      <w:b/>
      <w:bCs/>
      <w:smallCaps/>
      <w:spacing w:val="5"/>
    </w:rPr>
  </w:style>
  <w:style w:type="table" w:styleId="afe">
    <w:name w:val="Table Grid"/>
    <w:basedOn w:val="a3"/>
    <w:uiPriority w:val="59"/>
    <w:rsid w:val="00A57D6F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">
    <w:name w:val="Light Shading"/>
    <w:basedOn w:val="a3"/>
    <w:uiPriority w:val="60"/>
    <w:rsid w:val="00A57D6F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ff0">
    <w:name w:val="Light List"/>
    <w:basedOn w:val="a3"/>
    <w:uiPriority w:val="61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ff1">
    <w:name w:val="Light Grid"/>
    <w:basedOn w:val="a3"/>
    <w:uiPriority w:val="62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1">
    <w:name w:val="Medium Shading 1"/>
    <w:basedOn w:val="a3"/>
    <w:uiPriority w:val="63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2a">
    <w:name w:val="Medium List 2"/>
    <w:basedOn w:val="a3"/>
    <w:uiPriority w:val="66"/>
    <w:rsid w:val="00A57D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2b">
    <w:name w:val="Medium Grid 2"/>
    <w:basedOn w:val="a3"/>
    <w:uiPriority w:val="68"/>
    <w:rsid w:val="00A57D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aff2">
    <w:name w:val="Dark List"/>
    <w:basedOn w:val="a3"/>
    <w:uiPriority w:val="70"/>
    <w:rsid w:val="00A57D6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aff3">
    <w:name w:val="Colorful Shading"/>
    <w:basedOn w:val="a3"/>
    <w:uiPriority w:val="71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4">
    <w:name w:val="Colorful List"/>
    <w:basedOn w:val="a3"/>
    <w:uiPriority w:val="72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aff5">
    <w:name w:val="Colorful Grid"/>
    <w:basedOn w:val="a3"/>
    <w:uiPriority w:val="73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Light Shading Accent 1"/>
    <w:basedOn w:val="a3"/>
    <w:uiPriority w:val="60"/>
    <w:rsid w:val="00A57D6F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10">
    <w:name w:val="Light List Accent 1"/>
    <w:basedOn w:val="a3"/>
    <w:uiPriority w:val="61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11">
    <w:name w:val="Light Grid Accent 1"/>
    <w:basedOn w:val="a3"/>
    <w:uiPriority w:val="62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-1">
    <w:name w:val="Medium Shading 1 Accent 1"/>
    <w:basedOn w:val="a3"/>
    <w:uiPriority w:val="63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10">
    <w:name w:val="Medium List 1 Accent 1"/>
    <w:basedOn w:val="a3"/>
    <w:uiPriority w:val="65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2-10">
    <w:name w:val="Medium List 2 Accent 1"/>
    <w:basedOn w:val="a3"/>
    <w:uiPriority w:val="66"/>
    <w:rsid w:val="00A57D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11">
    <w:name w:val="Medium Grid 1 Accent 1"/>
    <w:basedOn w:val="a3"/>
    <w:uiPriority w:val="67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-11">
    <w:name w:val="Medium Grid 2 Accent 1"/>
    <w:basedOn w:val="a3"/>
    <w:uiPriority w:val="68"/>
    <w:rsid w:val="00A57D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1">
    <w:name w:val="Medium Grid 3 Accent 1"/>
    <w:basedOn w:val="a3"/>
    <w:uiPriority w:val="69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12">
    <w:name w:val="Dark List Accent 1"/>
    <w:basedOn w:val="a3"/>
    <w:uiPriority w:val="70"/>
    <w:rsid w:val="00A57D6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13">
    <w:name w:val="Colorful Shading Accent 1"/>
    <w:basedOn w:val="a3"/>
    <w:uiPriority w:val="71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List Accent 1"/>
    <w:basedOn w:val="a3"/>
    <w:uiPriority w:val="72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15">
    <w:name w:val="Colorful Grid Accent 1"/>
    <w:basedOn w:val="a3"/>
    <w:uiPriority w:val="73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Light Shading Accent 2"/>
    <w:basedOn w:val="a3"/>
    <w:uiPriority w:val="60"/>
    <w:rsid w:val="00A57D6F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20">
    <w:name w:val="Light List Accent 2"/>
    <w:basedOn w:val="a3"/>
    <w:uiPriority w:val="61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21">
    <w:name w:val="Light Grid Accent 2"/>
    <w:basedOn w:val="a3"/>
    <w:uiPriority w:val="62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2">
    <w:name w:val="Medium Shading 1 Accent 2"/>
    <w:basedOn w:val="a3"/>
    <w:uiPriority w:val="63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20">
    <w:name w:val="Medium List 1 Accent 2"/>
    <w:basedOn w:val="a3"/>
    <w:uiPriority w:val="65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2-20">
    <w:name w:val="Medium List 2 Accent 2"/>
    <w:basedOn w:val="a3"/>
    <w:uiPriority w:val="66"/>
    <w:rsid w:val="00A57D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21">
    <w:name w:val="Medium Grid 1 Accent 2"/>
    <w:basedOn w:val="a3"/>
    <w:uiPriority w:val="67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-21">
    <w:name w:val="Medium Grid 2 Accent 2"/>
    <w:basedOn w:val="a3"/>
    <w:uiPriority w:val="68"/>
    <w:rsid w:val="00A57D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2">
    <w:name w:val="Medium Grid 3 Accent 2"/>
    <w:basedOn w:val="a3"/>
    <w:uiPriority w:val="69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-22">
    <w:name w:val="Dark List Accent 2"/>
    <w:basedOn w:val="a3"/>
    <w:uiPriority w:val="70"/>
    <w:rsid w:val="00A57D6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23">
    <w:name w:val="Colorful Shading Accent 2"/>
    <w:basedOn w:val="a3"/>
    <w:uiPriority w:val="71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List Accent 2"/>
    <w:basedOn w:val="a3"/>
    <w:uiPriority w:val="72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25">
    <w:name w:val="Colorful Grid Accent 2"/>
    <w:basedOn w:val="a3"/>
    <w:uiPriority w:val="73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">
    <w:name w:val="Light Shading Accent 3"/>
    <w:basedOn w:val="a3"/>
    <w:uiPriority w:val="60"/>
    <w:rsid w:val="00A57D6F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30">
    <w:name w:val="Light List Accent 3"/>
    <w:basedOn w:val="a3"/>
    <w:uiPriority w:val="61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31">
    <w:name w:val="Light Grid Accent 3"/>
    <w:basedOn w:val="a3"/>
    <w:uiPriority w:val="62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1-3">
    <w:name w:val="Medium Shading 1 Accent 3"/>
    <w:basedOn w:val="a3"/>
    <w:uiPriority w:val="63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0">
    <w:name w:val="Medium List 1 Accent 3"/>
    <w:basedOn w:val="a3"/>
    <w:uiPriority w:val="65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2-30">
    <w:name w:val="Medium List 2 Accent 3"/>
    <w:basedOn w:val="a3"/>
    <w:uiPriority w:val="66"/>
    <w:rsid w:val="00A57D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31">
    <w:name w:val="Medium Grid 1 Accent 3"/>
    <w:basedOn w:val="a3"/>
    <w:uiPriority w:val="67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-31">
    <w:name w:val="Medium Grid 2 Accent 3"/>
    <w:basedOn w:val="a3"/>
    <w:uiPriority w:val="68"/>
    <w:rsid w:val="00A57D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3">
    <w:name w:val="Medium Grid 3 Accent 3"/>
    <w:basedOn w:val="a3"/>
    <w:uiPriority w:val="69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-32">
    <w:name w:val="Dark List Accent 3"/>
    <w:basedOn w:val="a3"/>
    <w:uiPriority w:val="70"/>
    <w:rsid w:val="00A57D6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33">
    <w:name w:val="Colorful Shading Accent 3"/>
    <w:basedOn w:val="a3"/>
    <w:uiPriority w:val="71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34">
    <w:name w:val="Colorful List Accent 3"/>
    <w:basedOn w:val="a3"/>
    <w:uiPriority w:val="72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35">
    <w:name w:val="Colorful Grid Accent 3"/>
    <w:basedOn w:val="a3"/>
    <w:uiPriority w:val="73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">
    <w:name w:val="Light Shading Accent 4"/>
    <w:basedOn w:val="a3"/>
    <w:uiPriority w:val="60"/>
    <w:rsid w:val="00A57D6F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40">
    <w:name w:val="Light List Accent 4"/>
    <w:basedOn w:val="a3"/>
    <w:uiPriority w:val="61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41">
    <w:name w:val="Light Grid Accent 4"/>
    <w:basedOn w:val="a3"/>
    <w:uiPriority w:val="62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Medium Shading 1 Accent 4"/>
    <w:basedOn w:val="a3"/>
    <w:uiPriority w:val="63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40">
    <w:name w:val="Medium List 1 Accent 4"/>
    <w:basedOn w:val="a3"/>
    <w:uiPriority w:val="65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2-40">
    <w:name w:val="Medium List 2 Accent 4"/>
    <w:basedOn w:val="a3"/>
    <w:uiPriority w:val="66"/>
    <w:rsid w:val="00A57D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41">
    <w:name w:val="Medium Grid 1 Accent 4"/>
    <w:basedOn w:val="a3"/>
    <w:uiPriority w:val="67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-41">
    <w:name w:val="Medium Grid 2 Accent 4"/>
    <w:basedOn w:val="a3"/>
    <w:uiPriority w:val="68"/>
    <w:rsid w:val="00A57D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4">
    <w:name w:val="Medium Grid 3 Accent 4"/>
    <w:basedOn w:val="a3"/>
    <w:uiPriority w:val="69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2">
    <w:name w:val="Dark List Accent 4"/>
    <w:basedOn w:val="a3"/>
    <w:uiPriority w:val="70"/>
    <w:rsid w:val="00A57D6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43">
    <w:name w:val="Colorful Shading Accent 4"/>
    <w:basedOn w:val="a3"/>
    <w:uiPriority w:val="71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4">
    <w:name w:val="Colorful List Accent 4"/>
    <w:basedOn w:val="a3"/>
    <w:uiPriority w:val="72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45">
    <w:name w:val="Colorful Grid Accent 4"/>
    <w:basedOn w:val="a3"/>
    <w:uiPriority w:val="73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">
    <w:name w:val="Light Shading Accent 5"/>
    <w:basedOn w:val="a3"/>
    <w:uiPriority w:val="60"/>
    <w:rsid w:val="00A57D6F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50">
    <w:name w:val="Light List Accent 5"/>
    <w:basedOn w:val="a3"/>
    <w:uiPriority w:val="61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51">
    <w:name w:val="Light Grid Accent 5"/>
    <w:basedOn w:val="a3"/>
    <w:uiPriority w:val="62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5">
    <w:name w:val="Medium Shading 1 Accent 5"/>
    <w:basedOn w:val="a3"/>
    <w:uiPriority w:val="63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0">
    <w:name w:val="Medium List 1 Accent 5"/>
    <w:basedOn w:val="a3"/>
    <w:uiPriority w:val="65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2-50">
    <w:name w:val="Medium List 2 Accent 5"/>
    <w:basedOn w:val="a3"/>
    <w:uiPriority w:val="66"/>
    <w:rsid w:val="00A57D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51">
    <w:name w:val="Medium Grid 1 Accent 5"/>
    <w:basedOn w:val="a3"/>
    <w:uiPriority w:val="67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-51">
    <w:name w:val="Medium Grid 2 Accent 5"/>
    <w:basedOn w:val="a3"/>
    <w:uiPriority w:val="68"/>
    <w:rsid w:val="00A57D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5">
    <w:name w:val="Medium Grid 3 Accent 5"/>
    <w:basedOn w:val="a3"/>
    <w:uiPriority w:val="69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52">
    <w:name w:val="Dark List Accent 5"/>
    <w:basedOn w:val="a3"/>
    <w:uiPriority w:val="70"/>
    <w:rsid w:val="00A57D6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53">
    <w:name w:val="Colorful Shading Accent 5"/>
    <w:basedOn w:val="a3"/>
    <w:uiPriority w:val="71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List Accent 5"/>
    <w:basedOn w:val="a3"/>
    <w:uiPriority w:val="72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55">
    <w:name w:val="Colorful Grid Accent 5"/>
    <w:basedOn w:val="a3"/>
    <w:uiPriority w:val="73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Light Shading Accent 6"/>
    <w:basedOn w:val="a3"/>
    <w:uiPriority w:val="60"/>
    <w:rsid w:val="00A57D6F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60">
    <w:name w:val="Light List Accent 6"/>
    <w:basedOn w:val="a3"/>
    <w:uiPriority w:val="61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1">
    <w:name w:val="Light Grid Accent 6"/>
    <w:basedOn w:val="a3"/>
    <w:uiPriority w:val="62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-6">
    <w:name w:val="Medium Shading 1 Accent 6"/>
    <w:basedOn w:val="a3"/>
    <w:uiPriority w:val="63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0">
    <w:name w:val="Medium List 1 Accent 6"/>
    <w:basedOn w:val="a3"/>
    <w:uiPriority w:val="65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-60">
    <w:name w:val="Medium List 2 Accent 6"/>
    <w:basedOn w:val="a3"/>
    <w:uiPriority w:val="66"/>
    <w:rsid w:val="00A57D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1">
    <w:name w:val="Medium Grid 1 Accent 6"/>
    <w:basedOn w:val="a3"/>
    <w:uiPriority w:val="67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-61">
    <w:name w:val="Medium Grid 2 Accent 6"/>
    <w:basedOn w:val="a3"/>
    <w:uiPriority w:val="68"/>
    <w:rsid w:val="00A57D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6">
    <w:name w:val="Medium Grid 3 Accent 6"/>
    <w:basedOn w:val="a3"/>
    <w:uiPriority w:val="69"/>
    <w:rsid w:val="00A57D6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-62">
    <w:name w:val="Dark List Accent 6"/>
    <w:basedOn w:val="a3"/>
    <w:uiPriority w:val="70"/>
    <w:rsid w:val="00A57D6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-63">
    <w:name w:val="Colorful Shading Accent 6"/>
    <w:basedOn w:val="a3"/>
    <w:uiPriority w:val="71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List Accent 6"/>
    <w:basedOn w:val="a3"/>
    <w:uiPriority w:val="72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65">
    <w:name w:val="Colorful Grid Accent 6"/>
    <w:basedOn w:val="a3"/>
    <w:uiPriority w:val="73"/>
    <w:rsid w:val="00A57D6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6">
    <w:name w:val="Balloon Text"/>
    <w:basedOn w:val="a1"/>
    <w:link w:val="aff7"/>
    <w:uiPriority w:val="99"/>
    <w:semiHidden/>
    <w:unhideWhenUsed/>
    <w:rsid w:val="007D1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7">
    <w:name w:val="Текст выноски Знак"/>
    <w:basedOn w:val="a2"/>
    <w:link w:val="aff6"/>
    <w:uiPriority w:val="99"/>
    <w:semiHidden/>
    <w:rsid w:val="007D162F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8064</Words>
  <Characters>45967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Людмила</cp:lastModifiedBy>
  <cp:revision>3</cp:revision>
  <cp:lastPrinted>2022-10-02T16:51:00Z</cp:lastPrinted>
  <dcterms:created xsi:type="dcterms:W3CDTF">2022-08-22T07:05:00Z</dcterms:created>
  <dcterms:modified xsi:type="dcterms:W3CDTF">2022-10-03T07:47:00Z</dcterms:modified>
</cp:coreProperties>
</file>